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A steady heart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A steady heart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