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Down to the sea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Down to the sea by Benjamin Arthur Robinson. The index pages have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