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Heaven in their eyes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Heaven in their eyes by Benjamin Arthur Robinson. The index pages have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