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How the heart is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How the heart is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