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Beauty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Beauty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