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669280" cy="3779520"/>
            <wp:docPr id="1" name="Picture 1"/>
            <wp:cNvGraphicFramePr>
              <a:graphicFrameLocks noChangeAspect="1"/>
            </wp:cNvGraphicFramePr>
            <a:graphic>
              <a:graphicData uri="http://schemas.openxmlformats.org/drawingml/2006/picture">
                <pic:pic>
                  <pic:nvPicPr>
                    <pic:cNvPr id="0" name="1000061855.png"/>
                    <pic:cNvPicPr/>
                  </pic:nvPicPr>
                  <pic:blipFill>
                    <a:blip r:embed="rId9"/>
                    <a:stretch>
                      <a:fillRect/>
                    </a:stretch>
                  </pic:blipFill>
                  <pic:spPr>
                    <a:xfrm>
                      <a:off x="0" y="0"/>
                      <a:ext cx="5669280" cy="3779520"/>
                    </a:xfrm>
                    <a:prstGeom prst="rect"/>
                  </pic:spPr>
                </pic:pic>
              </a:graphicData>
            </a:graphic>
          </wp:inline>
        </w:drawing>
      </w:r>
    </w:p>
    <w:p>
      <w:pPr>
        <w:jc w:val="center"/>
      </w:pPr>
      <w:r>
        <w:rPr>
          <w:rFonts w:ascii="Arial" w:hAnsi="Arial" w:eastAsia="Arial"/>
          <w:b/>
          <w:sz w:val="40"/>
        </w:rPr>
        <w:t>Benjamin Arthur Robinson Poetry Licensing Collection</w:t>
      </w:r>
    </w:p>
    <w:p>
      <w:pPr>
        <w:jc w:val="center"/>
      </w:pPr>
      <w:r>
        <w:rPr>
          <w:rFonts w:ascii="Arial" w:hAnsi="Arial" w:eastAsia="Arial"/>
          <w:b w:val="0"/>
          <w:sz w:val="26"/>
        </w:rPr>
        <w:t>Featuring poems from We were human once</w:t>
      </w:r>
    </w:p>
    <w:p/>
    <w:p>
      <w:r>
        <w:rPr>
          <w:rFonts w:ascii="Arial" w:hAnsi="Arial" w:eastAsia="Arial"/>
          <w:b/>
          <w:sz w:val="28"/>
        </w:rPr>
        <w:t>Licensing Overview</w:t>
      </w:r>
    </w:p>
    <w:p>
      <w:r>
        <w:rPr>
          <w:rFonts w:ascii="Arial" w:hAnsi="Arial" w:eastAsia="Arial"/>
          <w:b w:val="0"/>
          <w:sz w:val="22"/>
        </w:rPr>
        <w:t>This licensing pack contains individually separated poems from the poetry collection We were human once by Benjamin Arthur Robinson. Each poem has been prepared as an individual document suitable for licensing, publication review, anthology submissions, performances, educational use, promotional use, and creative adaptation.</w:t>
      </w:r>
    </w:p>
    <w:p>
      <w:r>
        <w:rPr>
          <w:rFonts w:ascii="Arial" w:hAnsi="Arial" w:eastAsia="Arial"/>
          <w:b/>
          <w:sz w:val="28"/>
        </w:rPr>
        <w:t>Themes</w:t>
      </w:r>
    </w:p>
    <w:p>
      <w:r>
        <w:rPr>
          <w:rFonts w:ascii="Arial" w:hAnsi="Arial" w:eastAsia="Arial"/>
          <w:b w:val="0"/>
          <w:sz w:val="22"/>
        </w:rPr>
        <w:t>The collection explores humanity, war, peace, society, love, loneliness, memory, suffering, hope, politics, modern civilisation, compassion, emotional struggle, and the human condition.</w:t>
      </w:r>
    </w:p>
    <w:p>
      <w:r>
        <w:rPr>
          <w:rFonts w:ascii="Arial" w:hAnsi="Arial" w:eastAsia="Arial"/>
          <w:b/>
          <w:sz w:val="28"/>
        </w:rPr>
        <w:t>Contact</w:t>
      </w:r>
    </w:p>
    <w:p>
      <w:r>
        <w:rPr>
          <w:rFonts w:ascii="Arial" w:hAnsi="Arial" w:eastAsia="Arial"/>
          <w:b w:val="0"/>
          <w:sz w:val="22"/>
        </w:rPr>
        <w:t>Email: bar@benjaminarthurrobinsonauthor.com</w:t>
      </w:r>
    </w:p>
    <w:p>
      <w:r>
        <w:rPr>
          <w:rFonts w:ascii="Arial" w:hAnsi="Arial" w:eastAsia="Arial"/>
          <w:b/>
          <w:sz w:val="28"/>
        </w:rPr>
        <w:t>Websites</w:t>
      </w:r>
    </w:p>
    <w:p>
      <w:r>
        <w:rPr>
          <w:rFonts w:ascii="Arial" w:hAnsi="Arial" w:eastAsia="Arial"/>
          <w:b w:val="0"/>
          <w:sz w:val="22"/>
        </w:rPr>
        <w:t>Author website:</w:t>
      </w:r>
    </w:p>
    <w:p>
      <w:r>
        <w:rPr>
          <w:rFonts w:ascii="Arial" w:hAnsi="Arial" w:eastAsia="Arial"/>
          <w:b w:val="0"/>
          <w:sz w:val="22"/>
        </w:rPr>
        <w:t>www.benjaminarthurrobinsonauthor.com</w:t>
      </w:r>
    </w:p>
    <w:p>
      <w:r>
        <w:rPr>
          <w:rFonts w:ascii="Arial" w:hAnsi="Arial" w:eastAsia="Arial"/>
          <w:b w:val="0"/>
          <w:sz w:val="22"/>
        </w:rPr>
      </w:r>
    </w:p>
    <w:p>
      <w:r>
        <w:rPr>
          <w:rFonts w:ascii="Arial" w:hAnsi="Arial" w:eastAsia="Arial"/>
          <w:b w:val="0"/>
          <w:sz w:val="22"/>
        </w:rPr>
        <w:t>Merchandising website:</w:t>
      </w:r>
    </w:p>
    <w:p>
      <w:r>
        <w:rPr>
          <w:rFonts w:ascii="Arial" w:hAnsi="Arial" w:eastAsia="Arial"/>
          <w:b w:val="0"/>
          <w:sz w:val="22"/>
        </w:rPr>
        <w:t>www.benjaminrobinsonmerchandising.com</w:t>
      </w:r>
    </w:p>
    <w:p>
      <w:r>
        <w:rPr>
          <w:rFonts w:ascii="Arial" w:hAnsi="Arial" w:eastAsia="Arial"/>
          <w:b/>
          <w:sz w:val="28"/>
        </w:rPr>
        <w:t>Copyright</w:t>
      </w:r>
    </w:p>
    <w:p>
      <w:r>
        <w:rPr>
          <w:rFonts w:ascii="Arial" w:hAnsi="Arial" w:eastAsia="Arial"/>
          <w:b w:val="0"/>
          <w:sz w:val="22"/>
        </w:rPr>
        <w:t>© Benjamin Arthur Robinson 2026</w:t>
      </w:r>
    </w:p>
    <w:p>
      <w:r>
        <w:rPr>
          <w:rFonts w:ascii="Arial" w:hAnsi="Arial" w:eastAsia="Arial"/>
          <w:b w:val="0"/>
          <w:sz w:val="22"/>
        </w:rPr>
        <w:t>All Rights Reserved.</w:t>
      </w:r>
    </w:p>
    <w:p>
      <w:pPr>
        <w:jc w:val="left"/>
      </w:pPr>
      <w:r>
        <w:rPr>
          <w:rFonts w:ascii="Arial" w:hAnsi="Arial" w:eastAsia="Arial"/>
          <w:b/>
          <w:sz w:val="22"/>
        </w:rPr>
        <w:br/>
        <w:t>Future licensing packs created for Benjamin Arthur Robinson will include branded author imagery within the licensing documentation.</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