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At the silence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At the silence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