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Halfway down the road to nowhere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Halfway down the road to nowhere by Benjamin Arthur Robinson.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