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media/image1.png" ContentType="image/jpeg"/>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drawing>
          <wp:inline xmlns:a="http://schemas.openxmlformats.org/drawingml/2006/main" xmlns:pic="http://schemas.openxmlformats.org/drawingml/2006/picture">
            <wp:extent cx="5577840" cy="3718560"/>
            <wp:docPr id="1" name="Picture 1"/>
            <wp:cNvGraphicFramePr>
              <a:graphicFrameLocks noChangeAspect="1"/>
            </wp:cNvGraphicFramePr>
            <a:graphic>
              <a:graphicData uri="http://schemas.openxmlformats.org/drawingml/2006/picture">
                <pic:pic>
                  <pic:nvPicPr>
                    <pic:cNvPr id="0" name="1000061855.png"/>
                    <pic:cNvPicPr/>
                  </pic:nvPicPr>
                  <pic:blipFill>
                    <a:blip r:embed="rId9"/>
                    <a:stretch>
                      <a:fillRect/>
                    </a:stretch>
                  </pic:blipFill>
                  <pic:spPr>
                    <a:xfrm>
                      <a:off x="0" y="0"/>
                      <a:ext cx="5577840" cy="3718560"/>
                    </a:xfrm>
                    <a:prstGeom prst="rect"/>
                  </pic:spPr>
                </pic:pic>
              </a:graphicData>
            </a:graphic>
          </wp:inline>
        </w:drawing>
      </w:r>
    </w:p>
    <w:p>
      <w:pPr>
        <w:jc w:val="center"/>
      </w:pPr>
      <w:r>
        <w:rPr>
          <w:rFonts w:ascii="Arial" w:hAnsi="Arial" w:eastAsia="Arial"/>
          <w:b/>
          <w:sz w:val="40"/>
        </w:rPr>
        <w:t>Benjamin Arthur Robinson Poetry Licensing Collection</w:t>
      </w:r>
    </w:p>
    <w:p>
      <w:pPr>
        <w:jc w:val="center"/>
      </w:pPr>
      <w:r>
        <w:rPr>
          <w:rFonts w:ascii="Arial" w:hAnsi="Arial" w:eastAsia="Arial"/>
          <w:b w:val="0"/>
          <w:sz w:val="26"/>
        </w:rPr>
        <w:t>Featuring poems from A sad day</w:t>
      </w:r>
    </w:p>
    <w:p/>
    <w:p>
      <w:r>
        <w:rPr>
          <w:rFonts w:ascii="Arial" w:hAnsi="Arial" w:eastAsia="Arial"/>
          <w:b/>
          <w:sz w:val="28"/>
        </w:rPr>
        <w:t>Licensing Overview</w:t>
      </w:r>
    </w:p>
    <w:p>
      <w:r>
        <w:rPr>
          <w:rFonts w:ascii="Arial" w:hAnsi="Arial" w:eastAsia="Arial"/>
          <w:b w:val="0"/>
          <w:sz w:val="22"/>
        </w:rPr>
        <w:t>This licensing pack contains individually separated poems from the poetry collection A sad day by Benjamin Arthur Robinson. Each poem has been prepared as an individual document suitable for licensing, publication review, anthology submissions, educational use, spoken word performance, adaptation, and promotional use.</w:t>
      </w:r>
    </w:p>
    <w:p>
      <w:r>
        <w:rPr>
          <w:rFonts w:ascii="Arial" w:hAnsi="Arial" w:eastAsia="Arial"/>
          <w:b/>
          <w:sz w:val="28"/>
        </w:rPr>
        <w:t>Themes</w:t>
      </w:r>
    </w:p>
    <w:p>
      <w:r>
        <w:rPr>
          <w:rFonts w:ascii="Arial" w:hAnsi="Arial" w:eastAsia="Arial"/>
          <w:b w:val="0"/>
          <w:sz w:val="22"/>
        </w:rPr>
        <w:t>The collection explores love, heartbreak, grief, humanity, mental health, violence, memory, loneliness, peace, emotional struggle, society, introspection, and the complexities of modern life.</w:t>
      </w:r>
    </w:p>
    <w:p>
      <w:r>
        <w:rPr>
          <w:rFonts w:ascii="Arial" w:hAnsi="Arial" w:eastAsia="Arial"/>
          <w:b/>
          <w:sz w:val="28"/>
        </w:rPr>
        <w:t>Contact</w:t>
      </w:r>
    </w:p>
    <w:p>
      <w:r>
        <w:rPr>
          <w:rFonts w:ascii="Arial" w:hAnsi="Arial" w:eastAsia="Arial"/>
          <w:b w:val="0"/>
          <w:sz w:val="22"/>
        </w:rPr>
        <w:t>Email: bar@benjaminarthurrobinsonauthor.com</w:t>
      </w:r>
    </w:p>
    <w:p>
      <w:r>
        <w:rPr>
          <w:rFonts w:ascii="Arial" w:hAnsi="Arial" w:eastAsia="Arial"/>
          <w:b/>
          <w:sz w:val="28"/>
        </w:rPr>
        <w:t>Websites</w:t>
      </w:r>
    </w:p>
    <w:p>
      <w:r>
        <w:rPr>
          <w:rFonts w:ascii="Arial" w:hAnsi="Arial" w:eastAsia="Arial"/>
          <w:b w:val="0"/>
          <w:sz w:val="22"/>
        </w:rPr>
        <w:t>Author website:</w:t>
      </w:r>
    </w:p>
    <w:p>
      <w:r>
        <w:rPr>
          <w:rFonts w:ascii="Arial" w:hAnsi="Arial" w:eastAsia="Arial"/>
          <w:b w:val="0"/>
          <w:sz w:val="22"/>
        </w:rPr>
        <w:t>www.benjaminarthurrobinsonauthor.com</w:t>
      </w:r>
    </w:p>
    <w:p>
      <w:r>
        <w:rPr>
          <w:rFonts w:ascii="Arial" w:hAnsi="Arial" w:eastAsia="Arial"/>
          <w:b w:val="0"/>
          <w:sz w:val="22"/>
        </w:rPr>
      </w:r>
    </w:p>
    <w:p>
      <w:r>
        <w:rPr>
          <w:rFonts w:ascii="Arial" w:hAnsi="Arial" w:eastAsia="Arial"/>
          <w:b w:val="0"/>
          <w:sz w:val="22"/>
        </w:rPr>
        <w:t>Merchandising website:</w:t>
      </w:r>
    </w:p>
    <w:p>
      <w:r>
        <w:rPr>
          <w:rFonts w:ascii="Arial" w:hAnsi="Arial" w:eastAsia="Arial"/>
          <w:b w:val="0"/>
          <w:sz w:val="22"/>
        </w:rPr>
        <w:t>www.benjaminrobinsonmerchandising.com</w:t>
      </w:r>
    </w:p>
    <w:p>
      <w:r>
        <w:rPr>
          <w:rFonts w:ascii="Arial" w:hAnsi="Arial" w:eastAsia="Arial"/>
          <w:b/>
          <w:sz w:val="28"/>
        </w:rPr>
        <w:t>Copyright</w:t>
      </w:r>
    </w:p>
    <w:p>
      <w:r>
        <w:rPr>
          <w:rFonts w:ascii="Arial" w:hAnsi="Arial" w:eastAsia="Arial"/>
          <w:b w:val="0"/>
          <w:sz w:val="22"/>
        </w:rPr>
        <w:t>© Benjamin Arthur Robinson 2026</w:t>
      </w:r>
    </w:p>
    <w:p>
      <w:r>
        <w:rPr>
          <w:rFonts w:ascii="Arial" w:hAnsi="Arial" w:eastAsia="Arial"/>
          <w:b w:val="0"/>
          <w:sz w:val="22"/>
        </w:rPr>
        <w:t>All Rights Reserved.</w:t>
      </w:r>
    </w:p>
    <w:sectPr w:rsidR="00FC693F" w:rsidRPr="0006063C" w:rsidSect="00034616">
      <w:pgSz w:w="12240" w:h="15840"/>
      <w:pgMar w:top="1008" w:right="1008" w:bottom="1008" w:left="100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