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Salomina Valentine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Salomina Valentine by Benjamin Arthur Robinson. The index has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