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Exile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Exile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