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Winter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Winter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