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An empty glass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An empty glass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