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Marooned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Marooned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