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Cold day in October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Cold day in October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