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Sooner or later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Sooner or later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