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Breaking up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Breaking up by Benjamin Arthur Robinson. The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