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Your perspective</w:t>
      </w:r>
    </w:p>
    <w:p/>
    <w:p>
      <w:r>
        <w:rPr>
          <w:rFonts w:ascii="Arial" w:hAnsi="Arial" w:eastAsia="Arial"/>
          <w:b w:val="0"/>
          <w:sz w:val="22"/>
        </w:rPr>
        <w:t>Your perspective on things, is not what it should be,</w:t>
      </w:r>
    </w:p>
    <w:p>
      <w:r>
        <w:rPr>
          <w:rFonts w:ascii="Arial" w:hAnsi="Arial" w:eastAsia="Arial"/>
          <w:b w:val="0"/>
          <w:sz w:val="22"/>
        </w:rPr>
        <w:t>you with your jaded ways,</w:t>
      </w:r>
    </w:p>
    <w:p>
      <w:r>
        <w:rPr>
          <w:rFonts w:ascii="Arial" w:hAnsi="Arial" w:eastAsia="Arial"/>
          <w:b w:val="0"/>
          <w:sz w:val="22"/>
        </w:rPr>
        <w:t>you fail to see clearly through your hurt,</w:t>
      </w:r>
    </w:p>
    <w:p>
      <w:r>
        <w:rPr>
          <w:rFonts w:ascii="Arial" w:hAnsi="Arial" w:eastAsia="Arial"/>
          <w:b w:val="0"/>
          <w:sz w:val="22"/>
        </w:rPr>
        <w:t>and through being so jaded you are in captivity,</w:t>
      </w:r>
    </w:p>
    <w:p>
      <w:r>
        <w:rPr>
          <w:rFonts w:ascii="Arial" w:hAnsi="Arial" w:eastAsia="Arial"/>
          <w:b w:val="0"/>
          <w:sz w:val="22"/>
        </w:rPr>
        <w:t>for your perspective on things is skewed by your choices,</w:t>
      </w:r>
    </w:p>
    <w:p>
      <w:r>
        <w:rPr>
          <w:rFonts w:ascii="Arial" w:hAnsi="Arial" w:eastAsia="Arial"/>
          <w:b w:val="0"/>
          <w:sz w:val="22"/>
        </w:rPr>
        <w:t>and through the tragedy of your history,</w:t>
      </w:r>
    </w:p>
    <w:p>
      <w:r>
        <w:rPr>
          <w:rFonts w:ascii="Arial" w:hAnsi="Arial" w:eastAsia="Arial"/>
          <w:b w:val="0"/>
          <w:sz w:val="22"/>
        </w:rPr>
        <w:t>for you used to be happy,</w:t>
      </w:r>
    </w:p>
    <w:p>
      <w:r>
        <w:rPr>
          <w:rFonts w:ascii="Arial" w:hAnsi="Arial" w:eastAsia="Arial"/>
          <w:b w:val="0"/>
          <w:sz w:val="22"/>
        </w:rPr>
        <w:t>but now you are as bitter as an icy wind,</w:t>
      </w:r>
    </w:p>
    <w:p>
      <w:r>
        <w:rPr>
          <w:rFonts w:ascii="Arial" w:hAnsi="Arial" w:eastAsia="Arial"/>
          <w:b w:val="0"/>
          <w:sz w:val="22"/>
        </w:rPr>
        <w:t>and you cut right through the heart of me,</w:t>
      </w:r>
    </w:p>
    <w:p>
      <w:r>
        <w:rPr>
          <w:rFonts w:ascii="Arial" w:hAnsi="Arial" w:eastAsia="Arial"/>
          <w:b w:val="0"/>
          <w:sz w:val="22"/>
        </w:rPr>
        <w:t>and I will try my best to leave you be,</w:t>
      </w:r>
    </w:p>
    <w:p>
      <w:r>
        <w:rPr>
          <w:rFonts w:ascii="Arial" w:hAnsi="Arial" w:eastAsia="Arial"/>
          <w:b w:val="0"/>
          <w:sz w:val="22"/>
        </w:rPr>
        <w:t>for how you are now, is no good to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