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Your humour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Here I am on a coach,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somewhere distant,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 here I sit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been exhumed,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from a graveyard,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trying to put up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happening,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funnily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not make me laugh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such a strange sense of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 straitjacket for you should probably be called,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humour has been exhumed,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exhumed as if from a graveyard,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 trying to put up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difficult on a coach to somewhere distant,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ramble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just a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ramble on far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seemingly never quit,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 would,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no evidence,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continue to persist,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continue to persist talking rubbish,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captive of your lack of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miles how they drag on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to go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probably wouldn't notice,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would probably continue to talk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sleep, and give me nightmares,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that you did not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nothing of interest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boring is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with you on my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my way to somewhere distant,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place thankfully,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never see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you go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waffling on about some other topic,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like a scattergun,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hate to be rude, but you are a massive twit,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 God, here you go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pray to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wish for an act of force majeure,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to exit, to exit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really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giving my hearing some strife,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quite sure I am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if I have gone to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journey,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never ending,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 quite frankly,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quite frankly you bloody smell.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