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Your fingers</w:t>
      </w:r>
    </w:p>
    <w:p/>
    <w:p>
      <w:r>
        <w:rPr>
          <w:rFonts w:ascii="Arial" w:hAnsi="Arial" w:eastAsia="Arial"/>
          <w:b w:val="0"/>
          <w:sz w:val="22"/>
        </w:rPr>
        <w:t>Your fingers in mine,</w:t>
      </w:r>
    </w:p>
    <w:p>
      <w:r>
        <w:rPr>
          <w:rFonts w:ascii="Arial" w:hAnsi="Arial" w:eastAsia="Arial"/>
          <w:b w:val="0"/>
          <w:sz w:val="22"/>
        </w:rPr>
        <w:t>us with marriage in mind,</w:t>
      </w:r>
    </w:p>
    <w:p>
      <w:r>
        <w:rPr>
          <w:rFonts w:ascii="Arial" w:hAnsi="Arial" w:eastAsia="Arial"/>
          <w:b w:val="0"/>
          <w:sz w:val="22"/>
        </w:rPr>
        <w:t>together hand in hand,</w:t>
      </w:r>
    </w:p>
    <w:p>
      <w:r>
        <w:rPr>
          <w:rFonts w:ascii="Arial" w:hAnsi="Arial" w:eastAsia="Arial"/>
          <w:b w:val="0"/>
          <w:sz w:val="22"/>
        </w:rPr>
        <w:t>our fingers intertwined,</w:t>
      </w:r>
    </w:p>
    <w:p>
      <w:r>
        <w:rPr>
          <w:rFonts w:ascii="Arial" w:hAnsi="Arial" w:eastAsia="Arial"/>
          <w:b w:val="0"/>
          <w:sz w:val="22"/>
        </w:rPr>
        <w:t>looking at wedding dresses,</w:t>
      </w:r>
    </w:p>
    <w:p>
      <w:r>
        <w:rPr>
          <w:rFonts w:ascii="Arial" w:hAnsi="Arial" w:eastAsia="Arial"/>
          <w:b w:val="0"/>
          <w:sz w:val="22"/>
        </w:rPr>
        <w:t>and you looking so beautiful,</w:t>
      </w:r>
    </w:p>
    <w:p>
      <w:r>
        <w:rPr>
          <w:rFonts w:ascii="Arial" w:hAnsi="Arial" w:eastAsia="Arial"/>
          <w:b w:val="0"/>
          <w:sz w:val="22"/>
        </w:rPr>
        <w:t>and with joyous tears in your eyes,</w:t>
      </w:r>
    </w:p>
    <w:p>
      <w:r>
        <w:rPr>
          <w:rFonts w:ascii="Arial" w:hAnsi="Arial" w:eastAsia="Arial"/>
          <w:b w:val="0"/>
          <w:sz w:val="22"/>
        </w:rPr>
        <w:t>and marriage,</w:t>
      </w:r>
    </w:p>
    <w:p>
      <w:r>
        <w:rPr>
          <w:rFonts w:ascii="Arial" w:hAnsi="Arial" w:eastAsia="Arial"/>
          <w:b w:val="0"/>
          <w:sz w:val="22"/>
        </w:rPr>
        <w:t>such a big a step it is,</w:t>
      </w:r>
    </w:p>
    <w:p>
      <w:r>
        <w:rPr>
          <w:rFonts w:ascii="Arial" w:hAnsi="Arial" w:eastAsia="Arial"/>
          <w:b w:val="0"/>
          <w:sz w:val="22"/>
        </w:rPr>
        <w:t>but the emotions that we feel,</w:t>
      </w:r>
    </w:p>
    <w:p>
      <w:r>
        <w:rPr>
          <w:rFonts w:ascii="Arial" w:hAnsi="Arial" w:eastAsia="Arial"/>
          <w:b w:val="0"/>
          <w:sz w:val="22"/>
        </w:rPr>
        <w:t>are knocking us off of our feet constantly,</w:t>
      </w:r>
    </w:p>
    <w:p>
      <w:r>
        <w:rPr>
          <w:rFonts w:ascii="Arial" w:hAnsi="Arial" w:eastAsia="Arial"/>
          <w:b w:val="0"/>
          <w:sz w:val="22"/>
        </w:rPr>
        <w:t>and what beauty,</w:t>
      </w:r>
    </w:p>
    <w:p>
      <w:r>
        <w:rPr>
          <w:rFonts w:ascii="Arial" w:hAnsi="Arial" w:eastAsia="Arial"/>
          <w:b w:val="0"/>
          <w:sz w:val="22"/>
        </w:rPr>
        <w:t>and feelings there are,</w:t>
      </w:r>
    </w:p>
    <w:p>
      <w:r>
        <w:rPr>
          <w:rFonts w:ascii="Arial" w:hAnsi="Arial" w:eastAsia="Arial"/>
          <w:b w:val="0"/>
          <w:sz w:val="22"/>
        </w:rPr>
        <w:t>in the experience of the time,</w:t>
      </w:r>
    </w:p>
    <w:p>
      <w:r>
        <w:rPr>
          <w:rFonts w:ascii="Arial" w:hAnsi="Arial" w:eastAsia="Arial"/>
          <w:b w:val="0"/>
          <w:sz w:val="22"/>
        </w:rPr>
        <w:t>joy, tenderness, sensitivity,</w:t>
      </w:r>
    </w:p>
    <w:p>
      <w:r>
        <w:rPr>
          <w:rFonts w:ascii="Arial" w:hAnsi="Arial" w:eastAsia="Arial"/>
          <w:b w:val="0"/>
          <w:sz w:val="22"/>
        </w:rPr>
        <w:t>tears, and beauty,</w:t>
      </w:r>
    </w:p>
    <w:p>
      <w:r>
        <w:rPr>
          <w:rFonts w:ascii="Arial" w:hAnsi="Arial" w:eastAsia="Arial"/>
          <w:b w:val="0"/>
          <w:sz w:val="22"/>
        </w:rPr>
        <w:t>beauty and us,</w:t>
      </w:r>
    </w:p>
    <w:p>
      <w:r>
        <w:rPr>
          <w:rFonts w:ascii="Arial" w:hAnsi="Arial" w:eastAsia="Arial"/>
          <w:b w:val="0"/>
          <w:sz w:val="22"/>
        </w:rPr>
        <w:t>the blessed,</w:t>
      </w:r>
    </w:p>
    <w:p>
      <w:r>
        <w:rPr>
          <w:rFonts w:ascii="Arial" w:hAnsi="Arial" w:eastAsia="Arial"/>
          <w:b w:val="0"/>
          <w:sz w:val="22"/>
        </w:rPr>
        <w:t>the marrying kind,</w:t>
      </w:r>
    </w:p>
    <w:p>
      <w:r>
        <w:rPr>
          <w:rFonts w:ascii="Arial" w:hAnsi="Arial" w:eastAsia="Arial"/>
          <w:b w:val="0"/>
          <w:sz w:val="22"/>
        </w:rPr>
        <w:t>together in a wedding shop,</w:t>
      </w:r>
    </w:p>
    <w:p>
      <w:r>
        <w:rPr>
          <w:rFonts w:ascii="Arial" w:hAnsi="Arial" w:eastAsia="Arial"/>
          <w:b w:val="0"/>
          <w:sz w:val="22"/>
        </w:rPr>
        <w:t>as you look at me,</w:t>
      </w:r>
    </w:p>
    <w:p>
      <w:r>
        <w:rPr>
          <w:rFonts w:ascii="Arial" w:hAnsi="Arial" w:eastAsia="Arial"/>
          <w:b w:val="0"/>
          <w:sz w:val="22"/>
        </w:rPr>
        <w:t>and I look at you,</w:t>
      </w:r>
    </w:p>
    <w:p>
      <w:r>
        <w:rPr>
          <w:rFonts w:ascii="Arial" w:hAnsi="Arial" w:eastAsia="Arial"/>
          <w:b w:val="0"/>
          <w:sz w:val="22"/>
        </w:rPr>
        <w:t>with our fingers intertwined,</w:t>
      </w:r>
    </w:p>
    <w:p>
      <w:r>
        <w:rPr>
          <w:rFonts w:ascii="Arial" w:hAnsi="Arial" w:eastAsia="Arial"/>
          <w:b w:val="0"/>
          <w:sz w:val="22"/>
        </w:rPr>
        <w:t>and hand in hand together,</w:t>
      </w:r>
    </w:p>
    <w:p>
      <w:r>
        <w:rPr>
          <w:rFonts w:ascii="Arial" w:hAnsi="Arial" w:eastAsia="Arial"/>
          <w:b w:val="0"/>
          <w:sz w:val="22"/>
        </w:rPr>
        <w:t>how wonderful it is as I kiss you,</w:t>
      </w:r>
    </w:p>
    <w:p>
      <w:r>
        <w:rPr>
          <w:rFonts w:ascii="Arial" w:hAnsi="Arial" w:eastAsia="Arial"/>
          <w:b w:val="0"/>
          <w:sz w:val="22"/>
        </w:rPr>
        <w:t>and hold you me so tenderly,</w:t>
      </w:r>
    </w:p>
    <w:p>
      <w:r>
        <w:rPr>
          <w:rFonts w:ascii="Arial" w:hAnsi="Arial" w:eastAsia="Arial"/>
          <w:b w:val="0"/>
          <w:sz w:val="22"/>
        </w:rPr>
        <w:t>and so gently,</w:t>
      </w:r>
    </w:p>
    <w:p>
      <w:r>
        <w:rPr>
          <w:rFonts w:ascii="Arial" w:hAnsi="Arial" w:eastAsia="Arial"/>
          <w:b w:val="0"/>
          <w:sz w:val="22"/>
        </w:rPr>
        <w:t>as tears roll down your cheeks,</w:t>
      </w:r>
    </w:p>
    <w:p>
      <w:r>
        <w:rPr>
          <w:rFonts w:ascii="Arial" w:hAnsi="Arial" w:eastAsia="Arial"/>
          <w:b w:val="0"/>
          <w:sz w:val="22"/>
        </w:rPr>
        <w:t>and we are overwhelmed with emotion,</w:t>
      </w:r>
    </w:p>
    <w:p>
      <w:r>
        <w:rPr>
          <w:rFonts w:ascii="Arial" w:hAnsi="Arial" w:eastAsia="Arial"/>
          <w:b w:val="0"/>
          <w:sz w:val="22"/>
        </w:rPr>
        <w:t>and in unison,</w:t>
      </w:r>
    </w:p>
    <w:p>
      <w:r>
        <w:rPr>
          <w:rFonts w:ascii="Arial" w:hAnsi="Arial" w:eastAsia="Arial"/>
          <w:b w:val="0"/>
          <w:sz w:val="22"/>
        </w:rPr>
        <w:t>as we look at wedding dresses,</w:t>
      </w:r>
    </w:p>
    <w:p>
      <w:r>
        <w:rPr>
          <w:rFonts w:ascii="Arial" w:hAnsi="Arial" w:eastAsia="Arial"/>
          <w:b w:val="0"/>
          <w:sz w:val="22"/>
        </w:rPr>
        <w:t>the magic sinks in,</w:t>
      </w:r>
    </w:p>
    <w:p>
      <w:r>
        <w:rPr>
          <w:rFonts w:ascii="Arial" w:hAnsi="Arial" w:eastAsia="Arial"/>
          <w:b w:val="0"/>
          <w:sz w:val="22"/>
        </w:rPr>
        <w:t>of the magnificence of the experience,</w:t>
      </w:r>
    </w:p>
    <w:p>
      <w:r>
        <w:rPr>
          <w:rFonts w:ascii="Arial" w:hAnsi="Arial" w:eastAsia="Arial"/>
          <w:b w:val="0"/>
          <w:sz w:val="22"/>
        </w:rPr>
        <w:t>and the marriage vows spring to mind,</w:t>
      </w:r>
    </w:p>
    <w:p>
      <w:r>
        <w:rPr>
          <w:rFonts w:ascii="Arial" w:hAnsi="Arial" w:eastAsia="Arial"/>
          <w:b w:val="0"/>
          <w:sz w:val="22"/>
        </w:rPr>
        <w:t>and then together,</w:t>
      </w:r>
    </w:p>
    <w:p>
      <w:r>
        <w:rPr>
          <w:rFonts w:ascii="Arial" w:hAnsi="Arial" w:eastAsia="Arial"/>
          <w:b w:val="0"/>
          <w:sz w:val="22"/>
        </w:rPr>
        <w:t>overcome in the gloriousness,</w:t>
      </w:r>
    </w:p>
    <w:p>
      <w:r>
        <w:rPr>
          <w:rFonts w:ascii="Arial" w:hAnsi="Arial" w:eastAsia="Arial"/>
          <w:b w:val="0"/>
          <w:sz w:val="22"/>
        </w:rPr>
        <w:t>of that heartfelt experience,</w:t>
      </w:r>
    </w:p>
    <w:p>
      <w:r>
        <w:rPr>
          <w:rFonts w:ascii="Arial" w:hAnsi="Arial" w:eastAsia="Arial"/>
          <w:b w:val="0"/>
          <w:sz w:val="22"/>
        </w:rPr>
        <w:t>a unique moment in time,</w:t>
      </w:r>
    </w:p>
    <w:p>
      <w:r>
        <w:rPr>
          <w:rFonts w:ascii="Arial" w:hAnsi="Arial" w:eastAsia="Arial"/>
          <w:b w:val="0"/>
          <w:sz w:val="22"/>
        </w:rPr>
        <w:t>in which we both cry,</w:t>
      </w:r>
    </w:p>
    <w:p>
      <w:r>
        <w:rPr>
          <w:rFonts w:ascii="Arial" w:hAnsi="Arial" w:eastAsia="Arial"/>
          <w:b w:val="0"/>
          <w:sz w:val="22"/>
        </w:rPr>
        <w:t>we both cry.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