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with your ways</w:t>
      </w:r>
    </w:p>
    <w:p/>
    <w:p>
      <w:r>
        <w:rPr>
          <w:rFonts w:ascii="Arial" w:hAnsi="Arial" w:eastAsia="Arial"/>
          <w:b w:val="0"/>
          <w:sz w:val="22"/>
        </w:rPr>
        <w:t>You with your ways,</w:t>
      </w:r>
    </w:p>
    <w:p>
      <w:r>
        <w:rPr>
          <w:rFonts w:ascii="Arial" w:hAnsi="Arial" w:eastAsia="Arial"/>
          <w:b w:val="0"/>
          <w:sz w:val="22"/>
        </w:rPr>
        <w:t>you with your strange ways,</w:t>
      </w:r>
    </w:p>
    <w:p>
      <w:r>
        <w:rPr>
          <w:rFonts w:ascii="Arial" w:hAnsi="Arial" w:eastAsia="Arial"/>
          <w:b w:val="0"/>
          <w:sz w:val="22"/>
        </w:rPr>
        <w:t>dropping everything,</w:t>
      </w:r>
    </w:p>
    <w:p>
      <w:r>
        <w:rPr>
          <w:rFonts w:ascii="Arial" w:hAnsi="Arial" w:eastAsia="Arial"/>
          <w:b w:val="0"/>
          <w:sz w:val="22"/>
        </w:rPr>
        <w:t>and disappearing for days,</w:t>
      </w:r>
    </w:p>
    <w:p>
      <w:r>
        <w:rPr>
          <w:rFonts w:ascii="Arial" w:hAnsi="Arial" w:eastAsia="Arial"/>
          <w:b w:val="0"/>
          <w:sz w:val="22"/>
        </w:rPr>
        <w:t>leaving your music on in the flat,</w:t>
      </w:r>
    </w:p>
    <w:p>
      <w:r>
        <w:rPr>
          <w:rFonts w:ascii="Arial" w:hAnsi="Arial" w:eastAsia="Arial"/>
          <w:b w:val="0"/>
          <w:sz w:val="22"/>
        </w:rPr>
        <w:t>whilst leaving an old woman crazed,</w:t>
      </w:r>
    </w:p>
    <w:p>
      <w:r>
        <w:rPr>
          <w:rFonts w:ascii="Arial" w:hAnsi="Arial" w:eastAsia="Arial"/>
          <w:b w:val="0"/>
          <w:sz w:val="22"/>
        </w:rPr>
        <w:t>leaving her to pull her hair out and go insane,</w:t>
      </w:r>
    </w:p>
    <w:p>
      <w:r>
        <w:rPr>
          <w:rFonts w:ascii="Arial" w:hAnsi="Arial" w:eastAsia="Arial"/>
          <w:b w:val="0"/>
          <w:sz w:val="22"/>
        </w:rPr>
        <w:t>dirty looks upon the stairs, as you pass on by,</w:t>
      </w:r>
    </w:p>
    <w:p>
      <w:r>
        <w:rPr>
          <w:rFonts w:ascii="Arial" w:hAnsi="Arial" w:eastAsia="Arial"/>
          <w:b w:val="0"/>
          <w:sz w:val="22"/>
        </w:rPr>
        <w:t>though she knows not your name,</w:t>
      </w:r>
    </w:p>
    <w:p>
      <w:r>
        <w:rPr>
          <w:rFonts w:ascii="Arial" w:hAnsi="Arial" w:eastAsia="Arial"/>
          <w:b w:val="0"/>
          <w:sz w:val="22"/>
        </w:rPr>
        <w:t>knows not your name,</w:t>
      </w:r>
    </w:p>
    <w:p>
      <w:r>
        <w:rPr>
          <w:rFonts w:ascii="Arial" w:hAnsi="Arial" w:eastAsia="Arial"/>
          <w:b w:val="0"/>
          <w:sz w:val="22"/>
        </w:rPr>
        <w:t>no, not senile, not stupid, not miserable,</w:t>
      </w:r>
    </w:p>
    <w:p>
      <w:r>
        <w:rPr>
          <w:rFonts w:ascii="Arial" w:hAnsi="Arial" w:eastAsia="Arial"/>
          <w:b w:val="0"/>
          <w:sz w:val="22"/>
        </w:rPr>
        <w:t>just sick of having to complain,</w:t>
      </w:r>
    </w:p>
    <w:p>
      <w:r>
        <w:rPr>
          <w:rFonts w:ascii="Arial" w:hAnsi="Arial" w:eastAsia="Arial"/>
          <w:b w:val="0"/>
          <w:sz w:val="22"/>
        </w:rPr>
        <w:t>and tired of wishing people would use their brain,</w:t>
      </w:r>
    </w:p>
    <w:p>
      <w:r>
        <w:rPr>
          <w:rFonts w:ascii="Arial" w:hAnsi="Arial" w:eastAsia="Arial"/>
          <w:b w:val="0"/>
          <w:sz w:val="22"/>
        </w:rPr>
        <w:t>use their brain,</w:t>
      </w:r>
    </w:p>
    <w:p>
      <w:r>
        <w:rPr>
          <w:rFonts w:ascii="Arial" w:hAnsi="Arial" w:eastAsia="Arial"/>
          <w:b w:val="0"/>
          <w:sz w:val="22"/>
        </w:rPr>
        <w:t>yes, every day is the same,</w:t>
      </w:r>
    </w:p>
    <w:p>
      <w:r>
        <w:rPr>
          <w:rFonts w:ascii="Arial" w:hAnsi="Arial" w:eastAsia="Arial"/>
          <w:b w:val="0"/>
          <w:sz w:val="22"/>
        </w:rPr>
        <w:t>to the old woman on the stairs who has given up caring,</w:t>
      </w:r>
    </w:p>
    <w:p>
      <w:r>
        <w:rPr>
          <w:rFonts w:ascii="Arial" w:hAnsi="Arial" w:eastAsia="Arial"/>
          <w:b w:val="0"/>
          <w:sz w:val="22"/>
        </w:rPr>
        <w:t>and who is not going anywhere,</w:t>
      </w:r>
    </w:p>
    <w:p>
      <w:r>
        <w:rPr>
          <w:rFonts w:ascii="Arial" w:hAnsi="Arial" w:eastAsia="Arial"/>
          <w:b w:val="0"/>
          <w:sz w:val="22"/>
        </w:rPr>
        <w:t>yeah, she thinks to herself as she gives you one last stare,</w:t>
      </w:r>
    </w:p>
    <w:p>
      <w:r>
        <w:rPr>
          <w:rFonts w:ascii="Arial" w:hAnsi="Arial" w:eastAsia="Arial"/>
          <w:b w:val="0"/>
          <w:sz w:val="22"/>
        </w:rPr>
        <w:t>and she waves her hand with a dismissive air,</w:t>
      </w:r>
    </w:p>
    <w:p>
      <w:r>
        <w:rPr>
          <w:rFonts w:ascii="Arial" w:hAnsi="Arial" w:eastAsia="Arial"/>
          <w:b w:val="0"/>
          <w:sz w:val="22"/>
        </w:rPr>
        <w:t>as you go on your way,</w:t>
      </w:r>
    </w:p>
    <w:p>
      <w:r>
        <w:rPr>
          <w:rFonts w:ascii="Arial" w:hAnsi="Arial" w:eastAsia="Arial"/>
          <w:b w:val="0"/>
          <w:sz w:val="22"/>
        </w:rPr>
        <w:t>laughing at every step probably high on something,</w:t>
      </w:r>
    </w:p>
    <w:p>
      <w:r>
        <w:rPr>
          <w:rFonts w:ascii="Arial" w:hAnsi="Arial" w:eastAsia="Arial"/>
          <w:b w:val="0"/>
          <w:sz w:val="22"/>
        </w:rPr>
        <w:t>oh, what is it with the youth today,</w:t>
      </w:r>
    </w:p>
    <w:p>
      <w:r>
        <w:rPr>
          <w:rFonts w:ascii="Arial" w:hAnsi="Arial" w:eastAsia="Arial"/>
          <w:b w:val="0"/>
          <w:sz w:val="22"/>
        </w:rPr>
        <w:t>what is it with the youth today?</w:t>
      </w:r>
    </w:p>
    <w:p>
      <w:r>
        <w:rPr>
          <w:rFonts w:ascii="Arial" w:hAnsi="Arial" w:eastAsia="Arial"/>
          <w:b w:val="0"/>
          <w:sz w:val="22"/>
        </w:rPr>
        <w:t>Another Old lady sick of today,</w:t>
      </w:r>
    </w:p>
    <w:p>
      <w:r>
        <w:rPr>
          <w:rFonts w:ascii="Arial" w:hAnsi="Arial" w:eastAsia="Arial"/>
          <w:b w:val="0"/>
          <w:sz w:val="22"/>
        </w:rPr>
        <w:t>another old lady with not much to say,</w:t>
      </w:r>
    </w:p>
    <w:p>
      <w:r>
        <w:rPr>
          <w:rFonts w:ascii="Arial" w:hAnsi="Arial" w:eastAsia="Arial"/>
          <w:b w:val="0"/>
          <w:sz w:val="22"/>
        </w:rPr>
        <w:t>an old lady who spends her time watching television,</w:t>
      </w:r>
    </w:p>
    <w:p>
      <w:r>
        <w:rPr>
          <w:rFonts w:ascii="Arial" w:hAnsi="Arial" w:eastAsia="Arial"/>
          <w:b w:val="0"/>
          <w:sz w:val="22"/>
        </w:rPr>
        <w:t>thinking of her dead husband, as tears roll down her face,</w:t>
      </w:r>
    </w:p>
    <w:p>
      <w:r>
        <w:rPr>
          <w:rFonts w:ascii="Arial" w:hAnsi="Arial" w:eastAsia="Arial"/>
          <w:b w:val="0"/>
          <w:sz w:val="22"/>
        </w:rPr>
        <w:t>and she waits for death to come her 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