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were unaffected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were unaffected in the summer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took your shoes off and smoked a cigarette,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dipped your feet in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the work was done,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you of malignant intent,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intolerance,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great greed,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paid for the bullets and smiled at the fun,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were happy,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were happy,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Kennedy in his motorcade was killed with a gun.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