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were there</w:t>
      </w:r>
    </w:p>
    <w:p/>
    <w:p>
      <w:r>
        <w:rPr>
          <w:rFonts w:ascii="Arial" w:hAnsi="Arial" w:eastAsia="Arial"/>
          <w:b w:val="0"/>
          <w:sz w:val="22"/>
        </w:rPr>
        <w:t>You were there,</w:t>
      </w:r>
    </w:p>
    <w:p>
      <w:r>
        <w:rPr>
          <w:rFonts w:ascii="Arial" w:hAnsi="Arial" w:eastAsia="Arial"/>
          <w:b w:val="0"/>
          <w:sz w:val="22"/>
        </w:rPr>
        <w:t>in the morning,</w:t>
      </w:r>
    </w:p>
    <w:p>
      <w:r>
        <w:rPr>
          <w:rFonts w:ascii="Arial" w:hAnsi="Arial" w:eastAsia="Arial"/>
          <w:b w:val="0"/>
          <w:sz w:val="22"/>
        </w:rPr>
        <w:t>you were there,</w:t>
      </w:r>
    </w:p>
    <w:p>
      <w:r>
        <w:rPr>
          <w:rFonts w:ascii="Arial" w:hAnsi="Arial" w:eastAsia="Arial"/>
          <w:b w:val="0"/>
          <w:sz w:val="22"/>
        </w:rPr>
        <w:t>as the day was dawning,</w:t>
      </w:r>
    </w:p>
    <w:p>
      <w:r>
        <w:rPr>
          <w:rFonts w:ascii="Arial" w:hAnsi="Arial" w:eastAsia="Arial"/>
          <w:b w:val="0"/>
          <w:sz w:val="22"/>
        </w:rPr>
        <w:t>you were there at night,</w:t>
      </w:r>
    </w:p>
    <w:p>
      <w:r>
        <w:rPr>
          <w:rFonts w:ascii="Arial" w:hAnsi="Arial" w:eastAsia="Arial"/>
          <w:b w:val="0"/>
          <w:sz w:val="22"/>
        </w:rPr>
        <w:t>as I was yawning.</w:t>
      </w:r>
    </w:p>
    <w:p>
      <w:r>
        <w:rPr>
          <w:rFonts w:ascii="Arial" w:hAnsi="Arial" w:eastAsia="Arial"/>
          <w:b w:val="0"/>
          <w:sz w:val="22"/>
        </w:rPr>
        <w:t>You were there when I was sad,</w:t>
      </w:r>
    </w:p>
    <w:p>
      <w:r>
        <w:rPr>
          <w:rFonts w:ascii="Arial" w:hAnsi="Arial" w:eastAsia="Arial"/>
          <w:b w:val="0"/>
          <w:sz w:val="22"/>
        </w:rPr>
        <w:t>you there were when I was happy,</w:t>
      </w:r>
    </w:p>
    <w:p>
      <w:r>
        <w:rPr>
          <w:rFonts w:ascii="Arial" w:hAnsi="Arial" w:eastAsia="Arial"/>
          <w:b w:val="0"/>
          <w:sz w:val="22"/>
        </w:rPr>
        <w:t>you were there when I was unhappy,</w:t>
      </w:r>
    </w:p>
    <w:p>
      <w:r>
        <w:rPr>
          <w:rFonts w:ascii="Arial" w:hAnsi="Arial" w:eastAsia="Arial"/>
          <w:b w:val="0"/>
          <w:sz w:val="22"/>
        </w:rPr>
        <w:t>you were there when I was angry,</w:t>
      </w:r>
    </w:p>
    <w:p>
      <w:r>
        <w:rPr>
          <w:rFonts w:ascii="Arial" w:hAnsi="Arial" w:eastAsia="Arial"/>
          <w:b w:val="0"/>
          <w:sz w:val="22"/>
        </w:rPr>
        <w:t>you were there when I was frustrated,</w:t>
      </w:r>
    </w:p>
    <w:p>
      <w:r>
        <w:rPr>
          <w:rFonts w:ascii="Arial" w:hAnsi="Arial" w:eastAsia="Arial"/>
          <w:b w:val="0"/>
          <w:sz w:val="22"/>
        </w:rPr>
        <w:t>you were when I could not be placated.</w:t>
      </w:r>
    </w:p>
    <w:p>
      <w:r>
        <w:rPr>
          <w:rFonts w:ascii="Arial" w:hAnsi="Arial" w:eastAsia="Arial"/>
          <w:b w:val="0"/>
          <w:sz w:val="22"/>
        </w:rPr>
        <w:t>And you were there,</w:t>
      </w:r>
    </w:p>
    <w:p>
      <w:r>
        <w:rPr>
          <w:rFonts w:ascii="Arial" w:hAnsi="Arial" w:eastAsia="Arial"/>
          <w:b w:val="0"/>
          <w:sz w:val="22"/>
        </w:rPr>
        <w:t>when I could not face the world,</w:t>
      </w:r>
    </w:p>
    <w:p>
      <w:r>
        <w:rPr>
          <w:rFonts w:ascii="Arial" w:hAnsi="Arial" w:eastAsia="Arial"/>
          <w:b w:val="0"/>
          <w:sz w:val="22"/>
        </w:rPr>
        <w:t>and you were there when I had the blues,</w:t>
      </w:r>
    </w:p>
    <w:p>
      <w:r>
        <w:rPr>
          <w:rFonts w:ascii="Arial" w:hAnsi="Arial" w:eastAsia="Arial"/>
          <w:b w:val="0"/>
          <w:sz w:val="22"/>
        </w:rPr>
        <w:t>you were there when I was down,</w:t>
      </w:r>
    </w:p>
    <w:p>
      <w:r>
        <w:rPr>
          <w:rFonts w:ascii="Arial" w:hAnsi="Arial" w:eastAsia="Arial"/>
          <w:b w:val="0"/>
          <w:sz w:val="22"/>
        </w:rPr>
        <w:t>and depressed and confused.</w:t>
      </w:r>
    </w:p>
    <w:p>
      <w:r>
        <w:rPr>
          <w:rFonts w:ascii="Arial" w:hAnsi="Arial" w:eastAsia="Arial"/>
          <w:b w:val="0"/>
          <w:sz w:val="22"/>
        </w:rPr>
        <w:t>You were there,</w:t>
      </w:r>
    </w:p>
    <w:p>
      <w:r>
        <w:rPr>
          <w:rFonts w:ascii="Arial" w:hAnsi="Arial" w:eastAsia="Arial"/>
          <w:b w:val="0"/>
          <w:sz w:val="22"/>
        </w:rPr>
        <w:t>when nothing made sense,</w:t>
      </w:r>
    </w:p>
    <w:p>
      <w:r>
        <w:rPr>
          <w:rFonts w:ascii="Arial" w:hAnsi="Arial" w:eastAsia="Arial"/>
          <w:b w:val="0"/>
          <w:sz w:val="22"/>
        </w:rPr>
        <w:t>and you were there when I was heartbroken,</w:t>
      </w:r>
    </w:p>
    <w:p>
      <w:r>
        <w:rPr>
          <w:rFonts w:ascii="Arial" w:hAnsi="Arial" w:eastAsia="Arial"/>
          <w:b w:val="0"/>
          <w:sz w:val="22"/>
        </w:rPr>
        <w:t>and you were there when I could not shake it,</w:t>
      </w:r>
    </w:p>
    <w:p>
      <w:r>
        <w:rPr>
          <w:rFonts w:ascii="Arial" w:hAnsi="Arial" w:eastAsia="Arial"/>
          <w:b w:val="0"/>
          <w:sz w:val="22"/>
        </w:rPr>
        <w:t>and you were there,</w:t>
      </w:r>
    </w:p>
    <w:p>
      <w:r>
        <w:rPr>
          <w:rFonts w:ascii="Arial" w:hAnsi="Arial" w:eastAsia="Arial"/>
          <w:b w:val="0"/>
          <w:sz w:val="22"/>
        </w:rPr>
        <w:t>Mum and Dad,</w:t>
      </w:r>
    </w:p>
    <w:p>
      <w:r>
        <w:rPr>
          <w:rFonts w:ascii="Arial" w:hAnsi="Arial" w:eastAsia="Arial"/>
          <w:b w:val="0"/>
          <w:sz w:val="22"/>
        </w:rPr>
        <w:t>and I am glad,</w:t>
      </w:r>
    </w:p>
    <w:p>
      <w:r>
        <w:rPr>
          <w:rFonts w:ascii="Arial" w:hAnsi="Arial" w:eastAsia="Arial"/>
          <w:b w:val="0"/>
          <w:sz w:val="22"/>
        </w:rPr>
        <w:t>and I thank you for the life you gave me,</w:t>
      </w:r>
    </w:p>
    <w:p>
      <w:r>
        <w:rPr>
          <w:rFonts w:ascii="Arial" w:hAnsi="Arial" w:eastAsia="Arial"/>
          <w:b w:val="0"/>
          <w:sz w:val="22"/>
        </w:rPr>
        <w:t>and the life that you created,</w:t>
      </w:r>
    </w:p>
    <w:p>
      <w:r>
        <w:rPr>
          <w:rFonts w:ascii="Arial" w:hAnsi="Arial" w:eastAsia="Arial"/>
          <w:b w:val="0"/>
          <w:sz w:val="22"/>
        </w:rPr>
        <w:t>and the life that so far, I have had,</w:t>
      </w:r>
    </w:p>
    <w:p>
      <w:r>
        <w:rPr>
          <w:rFonts w:ascii="Arial" w:hAnsi="Arial" w:eastAsia="Arial"/>
          <w:b w:val="0"/>
          <w:sz w:val="22"/>
        </w:rPr>
        <w:t>the life so far that I have had.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