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were nowhere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were nowhere,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nowhere to be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in your sunglasses,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normally wear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were nowhere to be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probably in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probably eating ice cream in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probably acting cool and looking mean,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with your mind like a laser beam,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always pondering the world and what does it mean?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think humanity is obscene,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such a low regard of humans,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what they have accomplished,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wish you could turn them all into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what a power that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cleaner that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blame the one who is nowhere to be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blame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blame God for he has been always nowhere to be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maybe God is too busy on exterrestrial TV,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talking to an alien,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alien being,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maybe he does not care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maybe you have given up on him,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therefore, he has decided to be nowhere to be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better off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cool,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cool and eating ice cream,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better off pondering something else,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humans really are something else,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better off in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without your head exploding,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your mind still like a laser beam.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