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turn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turn to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turn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each other there is nothing that we would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turn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turn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depend on each other, and we stick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stick together through thick and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pull together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understanding and listening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can understand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cannot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about it often we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talk about it often, and it is perplexing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confusing for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still as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fail to understand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fail to understand why talking and listening,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be so difficult,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there are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about getting along we do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it is the most useful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as humans can ever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look at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all the mistakes’ humans have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all the wars that we have caused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shame that we have caused so much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can be prevented if we talk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listen more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it is not that difficult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turn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turn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each other there is nothing that we would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cannot it be like that for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had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had a clue.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