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took what you could</w:t>
      </w:r>
    </w:p>
    <w:p/>
    <w:p>
      <w:r>
        <w:rPr>
          <w:rFonts w:ascii="Arial" w:hAnsi="Arial" w:eastAsia="Arial"/>
          <w:b w:val="0"/>
          <w:sz w:val="22"/>
        </w:rPr>
        <w:t>You took what you could,</w:t>
      </w:r>
    </w:p>
    <w:p>
      <w:r>
        <w:rPr>
          <w:rFonts w:ascii="Arial" w:hAnsi="Arial" w:eastAsia="Arial"/>
          <w:b w:val="0"/>
          <w:sz w:val="22"/>
        </w:rPr>
        <w:t>you took what you needed,</w:t>
      </w:r>
    </w:p>
    <w:p>
      <w:r>
        <w:rPr>
          <w:rFonts w:ascii="Arial" w:hAnsi="Arial" w:eastAsia="Arial"/>
          <w:b w:val="0"/>
          <w:sz w:val="22"/>
        </w:rPr>
        <w:t>and when you left,</w:t>
      </w:r>
    </w:p>
    <w:p>
      <w:r>
        <w:rPr>
          <w:rFonts w:ascii="Arial" w:hAnsi="Arial" w:eastAsia="Arial"/>
          <w:b w:val="0"/>
          <w:sz w:val="22"/>
        </w:rPr>
        <w:t>you disappeared over the horizon,</w:t>
      </w:r>
    </w:p>
    <w:p>
      <w:r>
        <w:rPr>
          <w:rFonts w:ascii="Arial" w:hAnsi="Arial" w:eastAsia="Arial"/>
          <w:b w:val="0"/>
          <w:sz w:val="22"/>
        </w:rPr>
        <w:t>and I was left bereft,</w:t>
      </w:r>
    </w:p>
    <w:p>
      <w:r>
        <w:rPr>
          <w:rFonts w:ascii="Arial" w:hAnsi="Arial" w:eastAsia="Arial"/>
          <w:b w:val="0"/>
          <w:sz w:val="22"/>
        </w:rPr>
        <w:t>but I did not know why you had gone,</w:t>
      </w:r>
    </w:p>
    <w:p>
      <w:r>
        <w:rPr>
          <w:rFonts w:ascii="Arial" w:hAnsi="Arial" w:eastAsia="Arial"/>
          <w:b w:val="0"/>
          <w:sz w:val="22"/>
        </w:rPr>
        <w:t>and there are so many questions unanswered,</w:t>
      </w:r>
    </w:p>
    <w:p>
      <w:r>
        <w:rPr>
          <w:rFonts w:ascii="Arial" w:hAnsi="Arial" w:eastAsia="Arial"/>
          <w:b w:val="0"/>
          <w:sz w:val="22"/>
        </w:rPr>
        <w:t>and they are as long as the day is long,</w:t>
      </w:r>
    </w:p>
    <w:p>
      <w:r>
        <w:rPr>
          <w:rFonts w:ascii="Arial" w:hAnsi="Arial" w:eastAsia="Arial"/>
          <w:b w:val="0"/>
          <w:sz w:val="22"/>
        </w:rPr>
        <w:t>and I wish I had known that something was wrong,</w:t>
      </w:r>
    </w:p>
    <w:p>
      <w:r>
        <w:rPr>
          <w:rFonts w:ascii="Arial" w:hAnsi="Arial" w:eastAsia="Arial"/>
          <w:b w:val="0"/>
          <w:sz w:val="22"/>
        </w:rPr>
        <w:t>but you never showed it upon your face,</w:t>
      </w:r>
    </w:p>
    <w:p>
      <w:r>
        <w:rPr>
          <w:rFonts w:ascii="Arial" w:hAnsi="Arial" w:eastAsia="Arial"/>
          <w:b w:val="0"/>
          <w:sz w:val="22"/>
        </w:rPr>
        <w:t>and in your eyes for nothing seemed amiss,</w:t>
      </w:r>
    </w:p>
    <w:p>
      <w:r>
        <w:rPr>
          <w:rFonts w:ascii="Arial" w:hAnsi="Arial" w:eastAsia="Arial"/>
          <w:b w:val="0"/>
          <w:sz w:val="22"/>
        </w:rPr>
        <w:t>but now I am alone,</w:t>
      </w:r>
    </w:p>
    <w:p>
      <w:r>
        <w:rPr>
          <w:rFonts w:ascii="Arial" w:hAnsi="Arial" w:eastAsia="Arial"/>
          <w:b w:val="0"/>
          <w:sz w:val="22"/>
        </w:rPr>
        <w:t>and wondering what I had done wrong,</w:t>
      </w:r>
    </w:p>
    <w:p>
      <w:r>
        <w:rPr>
          <w:rFonts w:ascii="Arial" w:hAnsi="Arial" w:eastAsia="Arial"/>
          <w:b w:val="0"/>
          <w:sz w:val="22"/>
        </w:rPr>
        <w:t>for I loved you like the sun,</w:t>
      </w:r>
    </w:p>
    <w:p>
      <w:r>
        <w:rPr>
          <w:rFonts w:ascii="Arial" w:hAnsi="Arial" w:eastAsia="Arial"/>
          <w:b w:val="0"/>
          <w:sz w:val="22"/>
        </w:rPr>
        <w:t>because you brought such warmth to me,</w:t>
      </w:r>
    </w:p>
    <w:p>
      <w:r>
        <w:rPr>
          <w:rFonts w:ascii="Arial" w:hAnsi="Arial" w:eastAsia="Arial"/>
          <w:b w:val="0"/>
          <w:sz w:val="22"/>
        </w:rPr>
        <w:t>and then without warning,</w:t>
      </w:r>
    </w:p>
    <w:p>
      <w:r>
        <w:rPr>
          <w:rFonts w:ascii="Arial" w:hAnsi="Arial" w:eastAsia="Arial"/>
          <w:b w:val="0"/>
          <w:sz w:val="22"/>
        </w:rPr>
        <w:t>you vanished and now I feel cold in this winter,</w:t>
      </w:r>
    </w:p>
    <w:p>
      <w:r>
        <w:rPr>
          <w:rFonts w:ascii="Arial" w:hAnsi="Arial" w:eastAsia="Arial"/>
          <w:b w:val="0"/>
          <w:sz w:val="22"/>
        </w:rPr>
        <w:t>because snows have so badly frozen my heart,</w:t>
      </w:r>
    </w:p>
    <w:p>
      <w:r>
        <w:rPr>
          <w:rFonts w:ascii="Arial" w:hAnsi="Arial" w:eastAsia="Arial"/>
          <w:b w:val="0"/>
          <w:sz w:val="22"/>
        </w:rPr>
        <w:t>and I pine for you like I have never done,</w:t>
      </w:r>
    </w:p>
    <w:p>
      <w:r>
        <w:rPr>
          <w:rFonts w:ascii="Arial" w:hAnsi="Arial" w:eastAsia="Arial"/>
          <w:b w:val="0"/>
          <w:sz w:val="22"/>
        </w:rPr>
        <w:t>and with my shattered heart so brittle and filled with icicles,</w:t>
      </w:r>
    </w:p>
    <w:p>
      <w:r>
        <w:rPr>
          <w:rFonts w:ascii="Arial" w:hAnsi="Arial" w:eastAsia="Arial"/>
          <w:b w:val="0"/>
          <w:sz w:val="22"/>
        </w:rPr>
        <w:t>I try my best to carry on,</w:t>
      </w:r>
    </w:p>
    <w:p>
      <w:r>
        <w:rPr>
          <w:rFonts w:ascii="Arial" w:hAnsi="Arial" w:eastAsia="Arial"/>
          <w:b w:val="0"/>
          <w:sz w:val="22"/>
        </w:rPr>
        <w:t>and with such tears in my eyes,</w:t>
      </w:r>
    </w:p>
    <w:p>
      <w:r>
        <w:rPr>
          <w:rFonts w:ascii="Arial" w:hAnsi="Arial" w:eastAsia="Arial"/>
          <w:b w:val="0"/>
          <w:sz w:val="22"/>
        </w:rPr>
        <w:t>how cruel love is sometimes,</w:t>
      </w:r>
    </w:p>
    <w:p>
      <w:r>
        <w:rPr>
          <w:rFonts w:ascii="Arial" w:hAnsi="Arial" w:eastAsia="Arial"/>
          <w:b w:val="0"/>
          <w:sz w:val="22"/>
        </w:rPr>
        <w:t>how cruel,</w:t>
      </w:r>
    </w:p>
    <w:p>
      <w:r>
        <w:rPr>
          <w:rFonts w:ascii="Arial" w:hAnsi="Arial" w:eastAsia="Arial"/>
          <w:b w:val="0"/>
          <w:sz w:val="22"/>
        </w:rPr>
        <w:t>and when you vanished without a warning over the horizon,</w:t>
      </w:r>
    </w:p>
    <w:p>
      <w:r>
        <w:rPr>
          <w:rFonts w:ascii="Arial" w:hAnsi="Arial" w:eastAsia="Arial"/>
          <w:b w:val="0"/>
          <w:sz w:val="22"/>
        </w:rPr>
        <w:t>how heartbroken was I,</w:t>
      </w:r>
    </w:p>
    <w:p>
      <w:r>
        <w:rPr>
          <w:rFonts w:ascii="Arial" w:hAnsi="Arial" w:eastAsia="Arial"/>
          <w:b w:val="0"/>
          <w:sz w:val="22"/>
        </w:rPr>
        <w:t>and now my world is shattered,</w:t>
      </w:r>
    </w:p>
    <w:p>
      <w:r>
        <w:rPr>
          <w:rFonts w:ascii="Arial" w:hAnsi="Arial" w:eastAsia="Arial"/>
          <w:b w:val="0"/>
          <w:sz w:val="22"/>
        </w:rPr>
        <w:t>and how bitter the loss is now that your love has gone.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