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stole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stole a watch.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stole a clock,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stole some jewellery,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stole some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kleptomaniac,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kleptomaniac with a grin always doing stupid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always doing stupid things, but to you it is not a sin,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enjoy spending other people’s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robbing them blind,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how could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could you enter people’s houses and be so unkind,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could you?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have no morals,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it seems not, and it is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with your kleptomaniac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make more than most Doctors and Nurses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do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carry on anywhere and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take all that you can find,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have developed,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quite an art at being unkind,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quite an art at being unkind.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