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seek solace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seek solace whenever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your tearful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waylaid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seek solace wherever you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hurt by women,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hurt by men,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seek solace but you have cut yourself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if you gave me a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I would try to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sensitivities and shy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can see and all I can understand,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the tears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over what and who knows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I see is the wreckage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reflected by the teardrops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here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to hide amongst the broken pieces of your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hope you will get better soon,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 God speed the healing of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been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been there a thousand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everyone is so different,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life is so complex,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work of art is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even in the darkest of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maze is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it you seek solace with your tearful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smiles are yours,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hope they soften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 you some kind of peace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would do anything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bring you some sunshine and to lighten your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better are the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better are the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we share our burdens together as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together, under the gloriousness of the shining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