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see</w:t>
      </w:r>
    </w:p>
    <w:p/>
    <w:p>
      <w:r>
        <w:rPr>
          <w:rFonts w:ascii="Arial" w:hAnsi="Arial" w:eastAsia="Arial"/>
          <w:b w:val="0"/>
          <w:sz w:val="22"/>
        </w:rPr>
        <w:t>You see what you want to see,</w:t>
      </w:r>
    </w:p>
    <w:p>
      <w:r>
        <w:rPr>
          <w:rFonts w:ascii="Arial" w:hAnsi="Arial" w:eastAsia="Arial"/>
          <w:b w:val="0"/>
          <w:sz w:val="22"/>
        </w:rPr>
        <w:t>you with your blind mentality,</w:t>
      </w:r>
    </w:p>
    <w:p>
      <w:r>
        <w:rPr>
          <w:rFonts w:ascii="Arial" w:hAnsi="Arial" w:eastAsia="Arial"/>
          <w:b w:val="0"/>
          <w:sz w:val="22"/>
        </w:rPr>
        <w:t>you be what you want to be,</w:t>
      </w:r>
    </w:p>
    <w:p>
      <w:r>
        <w:rPr>
          <w:rFonts w:ascii="Arial" w:hAnsi="Arial" w:eastAsia="Arial"/>
          <w:b w:val="0"/>
          <w:sz w:val="22"/>
        </w:rPr>
        <w:t>you feel what you want to feel,</w:t>
      </w:r>
    </w:p>
    <w:p>
      <w:r>
        <w:rPr>
          <w:rFonts w:ascii="Arial" w:hAnsi="Arial" w:eastAsia="Arial"/>
          <w:b w:val="0"/>
          <w:sz w:val="22"/>
        </w:rPr>
        <w:t>and I will feel what I feel,</w:t>
      </w:r>
    </w:p>
    <w:p>
      <w:r>
        <w:rPr>
          <w:rFonts w:ascii="Arial" w:hAnsi="Arial" w:eastAsia="Arial"/>
          <w:b w:val="0"/>
          <w:sz w:val="22"/>
        </w:rPr>
        <w:t>but I will be far away across the sea,</w:t>
      </w:r>
    </w:p>
    <w:p>
      <w:r>
        <w:rPr>
          <w:rFonts w:ascii="Arial" w:hAnsi="Arial" w:eastAsia="Arial"/>
          <w:b w:val="0"/>
          <w:sz w:val="22"/>
        </w:rPr>
        <w:t>yet I will think of you though I do not understand you,</w:t>
      </w:r>
    </w:p>
    <w:p>
      <w:r>
        <w:rPr>
          <w:rFonts w:ascii="Arial" w:hAnsi="Arial" w:eastAsia="Arial"/>
          <w:b w:val="0"/>
          <w:sz w:val="22"/>
        </w:rPr>
        <w:t>and though we have never seen eye to eye lately,</w:t>
      </w:r>
    </w:p>
    <w:p>
      <w:r>
        <w:rPr>
          <w:rFonts w:ascii="Arial" w:hAnsi="Arial" w:eastAsia="Arial"/>
          <w:b w:val="0"/>
          <w:sz w:val="22"/>
        </w:rPr>
        <w:t>I wish the best for you, and I hope for you,</w:t>
      </w:r>
    </w:p>
    <w:p>
      <w:r>
        <w:rPr>
          <w:rFonts w:ascii="Arial" w:hAnsi="Arial" w:eastAsia="Arial"/>
          <w:b w:val="0"/>
          <w:sz w:val="22"/>
        </w:rPr>
        <w:t>I hope that your dreams come true,</w:t>
      </w:r>
    </w:p>
    <w:p>
      <w:r>
        <w:rPr>
          <w:rFonts w:ascii="Arial" w:hAnsi="Arial" w:eastAsia="Arial"/>
          <w:b w:val="0"/>
          <w:sz w:val="22"/>
        </w:rPr>
        <w:t>for you have known such hard times it is true,</w:t>
      </w:r>
    </w:p>
    <w:p>
      <w:r>
        <w:rPr>
          <w:rFonts w:ascii="Arial" w:hAnsi="Arial" w:eastAsia="Arial"/>
          <w:b w:val="0"/>
          <w:sz w:val="22"/>
        </w:rPr>
        <w:t>yet you see what you want to see,</w:t>
      </w:r>
    </w:p>
    <w:p>
      <w:r>
        <w:rPr>
          <w:rFonts w:ascii="Arial" w:hAnsi="Arial" w:eastAsia="Arial"/>
          <w:b w:val="0"/>
          <w:sz w:val="22"/>
        </w:rPr>
        <w:t>but I,</w:t>
      </w:r>
    </w:p>
    <w:p>
      <w:r>
        <w:rPr>
          <w:rFonts w:ascii="Arial" w:hAnsi="Arial" w:eastAsia="Arial"/>
          <w:b w:val="0"/>
          <w:sz w:val="22"/>
        </w:rPr>
        <w:t>I want you to see positivity,</w:t>
      </w:r>
    </w:p>
    <w:p>
      <w:r>
        <w:rPr>
          <w:rFonts w:ascii="Arial" w:hAnsi="Arial" w:eastAsia="Arial"/>
          <w:b w:val="0"/>
          <w:sz w:val="22"/>
        </w:rPr>
        <w:t>for positivity will set you free,</w:t>
      </w:r>
    </w:p>
    <w:p>
      <w:r>
        <w:rPr>
          <w:rFonts w:ascii="Arial" w:hAnsi="Arial" w:eastAsia="Arial"/>
          <w:b w:val="0"/>
          <w:sz w:val="22"/>
        </w:rPr>
        <w:t>and in the light,</w:t>
      </w:r>
    </w:p>
    <w:p>
      <w:r>
        <w:rPr>
          <w:rFonts w:ascii="Arial" w:hAnsi="Arial" w:eastAsia="Arial"/>
          <w:b w:val="0"/>
          <w:sz w:val="22"/>
        </w:rPr>
        <w:t>in the bright light,</w:t>
      </w:r>
    </w:p>
    <w:p>
      <w:r>
        <w:rPr>
          <w:rFonts w:ascii="Arial" w:hAnsi="Arial" w:eastAsia="Arial"/>
          <w:b w:val="0"/>
          <w:sz w:val="22"/>
        </w:rPr>
        <w:t>maybe you will see clearer than you thought was possible,</w:t>
      </w:r>
    </w:p>
    <w:p>
      <w:r>
        <w:rPr>
          <w:rFonts w:ascii="Arial" w:hAnsi="Arial" w:eastAsia="Arial"/>
          <w:b w:val="0"/>
          <w:sz w:val="22"/>
        </w:rPr>
        <w:t>for low mood does deprive you,</w:t>
      </w:r>
    </w:p>
    <w:p>
      <w:r>
        <w:rPr>
          <w:rFonts w:ascii="Arial" w:hAnsi="Arial" w:eastAsia="Arial"/>
          <w:b w:val="0"/>
          <w:sz w:val="22"/>
        </w:rPr>
        <w:t>of opportunities and you see what you want to see,</w:t>
      </w:r>
    </w:p>
    <w:p>
      <w:r>
        <w:rPr>
          <w:rFonts w:ascii="Arial" w:hAnsi="Arial" w:eastAsia="Arial"/>
          <w:b w:val="0"/>
          <w:sz w:val="22"/>
        </w:rPr>
        <w:t>and you with your blind mentality,</w:t>
      </w:r>
    </w:p>
    <w:p>
      <w:r>
        <w:rPr>
          <w:rFonts w:ascii="Arial" w:hAnsi="Arial" w:eastAsia="Arial"/>
          <w:b w:val="0"/>
          <w:sz w:val="22"/>
        </w:rPr>
        <w:t>you be what you want to be,</w:t>
      </w:r>
    </w:p>
    <w:p>
      <w:r>
        <w:rPr>
          <w:rFonts w:ascii="Arial" w:hAnsi="Arial" w:eastAsia="Arial"/>
          <w:b w:val="0"/>
          <w:sz w:val="22"/>
        </w:rPr>
        <w:t>but what you want is not what I want to be,</w:t>
      </w:r>
    </w:p>
    <w:p>
      <w:r>
        <w:rPr>
          <w:rFonts w:ascii="Arial" w:hAnsi="Arial" w:eastAsia="Arial"/>
          <w:b w:val="0"/>
          <w:sz w:val="22"/>
        </w:rPr>
        <w:t>for I like to see things in a positive light,</w:t>
      </w:r>
    </w:p>
    <w:p>
      <w:r>
        <w:rPr>
          <w:rFonts w:ascii="Arial" w:hAnsi="Arial" w:eastAsia="Arial"/>
          <w:b w:val="0"/>
          <w:sz w:val="22"/>
        </w:rPr>
        <w:t>but you fight and fight,</w:t>
      </w:r>
    </w:p>
    <w:p>
      <w:r>
        <w:rPr>
          <w:rFonts w:ascii="Arial" w:hAnsi="Arial" w:eastAsia="Arial"/>
          <w:b w:val="0"/>
          <w:sz w:val="22"/>
        </w:rPr>
        <w:t>and would pull the grey clouds out of the sky,</w:t>
      </w:r>
    </w:p>
    <w:p>
      <w:r>
        <w:rPr>
          <w:rFonts w:ascii="Arial" w:hAnsi="Arial" w:eastAsia="Arial"/>
          <w:b w:val="0"/>
          <w:sz w:val="22"/>
        </w:rPr>
        <w:t>and wrap them around you if that was a possibility,</w:t>
      </w:r>
    </w:p>
    <w:p>
      <w:r>
        <w:rPr>
          <w:rFonts w:ascii="Arial" w:hAnsi="Arial" w:eastAsia="Arial"/>
          <w:b w:val="0"/>
          <w:sz w:val="22"/>
        </w:rPr>
        <w:t>so, you feel what you want to feel,</w:t>
      </w:r>
    </w:p>
    <w:p>
      <w:r>
        <w:rPr>
          <w:rFonts w:ascii="Arial" w:hAnsi="Arial" w:eastAsia="Arial"/>
          <w:b w:val="0"/>
          <w:sz w:val="22"/>
        </w:rPr>
        <w:t>and I will try to encourage and inspire,</w:t>
      </w:r>
    </w:p>
    <w:p>
      <w:r>
        <w:rPr>
          <w:rFonts w:ascii="Arial" w:hAnsi="Arial" w:eastAsia="Arial"/>
          <w:b w:val="0"/>
          <w:sz w:val="22"/>
        </w:rPr>
        <w:t>for in inspiration how great is creation,</w:t>
      </w:r>
    </w:p>
    <w:p>
      <w:r>
        <w:rPr>
          <w:rFonts w:ascii="Arial" w:hAnsi="Arial" w:eastAsia="Arial"/>
          <w:b w:val="0"/>
          <w:sz w:val="22"/>
        </w:rPr>
        <w:t>and with inspiration,</w:t>
      </w:r>
    </w:p>
    <w:p>
      <w:r>
        <w:rPr>
          <w:rFonts w:ascii="Arial" w:hAnsi="Arial" w:eastAsia="Arial"/>
          <w:b w:val="0"/>
          <w:sz w:val="22"/>
        </w:rPr>
        <w:t>what great magic comes out of the air from nowhere,</w:t>
      </w:r>
    </w:p>
    <w:p>
      <w:r>
        <w:rPr>
          <w:rFonts w:ascii="Arial" w:hAnsi="Arial" w:eastAsia="Arial"/>
          <w:b w:val="0"/>
          <w:sz w:val="22"/>
        </w:rPr>
        <w:t>but do not despair for anything is possible,</w:t>
      </w:r>
    </w:p>
    <w:p>
      <w:r>
        <w:rPr>
          <w:rFonts w:ascii="Arial" w:hAnsi="Arial" w:eastAsia="Arial"/>
          <w:b w:val="0"/>
          <w:sz w:val="22"/>
        </w:rPr>
        <w:t>and I hope you will change your mind,</w:t>
      </w:r>
    </w:p>
    <w:p>
      <w:r>
        <w:rPr>
          <w:rFonts w:ascii="Arial" w:hAnsi="Arial" w:eastAsia="Arial"/>
          <w:b w:val="0"/>
          <w:sz w:val="22"/>
        </w:rPr>
        <w:t>for your mentality is derogatory,</w:t>
      </w:r>
    </w:p>
    <w:p>
      <w:r>
        <w:rPr>
          <w:rFonts w:ascii="Arial" w:hAnsi="Arial" w:eastAsia="Arial"/>
          <w:b w:val="0"/>
          <w:sz w:val="22"/>
        </w:rPr>
        <w:t>derogatory to you,</w:t>
      </w:r>
    </w:p>
    <w:p>
      <w:r>
        <w:rPr>
          <w:rFonts w:ascii="Arial" w:hAnsi="Arial" w:eastAsia="Arial"/>
          <w:b w:val="0"/>
          <w:sz w:val="22"/>
        </w:rPr>
        <w:t>derogatory to all that you could be,</w:t>
      </w:r>
    </w:p>
    <w:p>
      <w:r>
        <w:rPr>
          <w:rFonts w:ascii="Arial" w:hAnsi="Arial" w:eastAsia="Arial"/>
          <w:b w:val="0"/>
          <w:sz w:val="22"/>
        </w:rPr>
        <w:t>and it may be fine for you,</w:t>
      </w:r>
    </w:p>
    <w:p>
      <w:r>
        <w:rPr>
          <w:rFonts w:ascii="Arial" w:hAnsi="Arial" w:eastAsia="Arial"/>
          <w:b w:val="0"/>
          <w:sz w:val="22"/>
        </w:rPr>
        <w:t>but it will probably get you nowhere it is true,</w:t>
      </w:r>
    </w:p>
    <w:p>
      <w:r>
        <w:rPr>
          <w:rFonts w:ascii="Arial" w:hAnsi="Arial" w:eastAsia="Arial"/>
          <w:b w:val="0"/>
          <w:sz w:val="22"/>
        </w:rPr>
        <w:t>so, prove me wrong,</w:t>
      </w:r>
    </w:p>
    <w:p>
      <w:r>
        <w:rPr>
          <w:rFonts w:ascii="Arial" w:hAnsi="Arial" w:eastAsia="Arial"/>
          <w:b w:val="0"/>
          <w:sz w:val="22"/>
        </w:rPr>
        <w:t>and step away from the grey,</w:t>
      </w:r>
    </w:p>
    <w:p>
      <w:r>
        <w:rPr>
          <w:rFonts w:ascii="Arial" w:hAnsi="Arial" w:eastAsia="Arial"/>
          <w:b w:val="0"/>
          <w:sz w:val="22"/>
        </w:rPr>
        <w:t>for you are better than that,</w:t>
      </w:r>
    </w:p>
    <w:p>
      <w:r>
        <w:rPr>
          <w:rFonts w:ascii="Arial" w:hAnsi="Arial" w:eastAsia="Arial"/>
          <w:b w:val="0"/>
          <w:sz w:val="22"/>
        </w:rPr>
        <w:t>and positivity is so much better than dismay,</w:t>
      </w:r>
    </w:p>
    <w:p>
      <w:r>
        <w:rPr>
          <w:rFonts w:ascii="Arial" w:hAnsi="Arial" w:eastAsia="Arial"/>
          <w:b w:val="0"/>
          <w:sz w:val="22"/>
        </w:rPr>
        <w:t>please believe me because it is true.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