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ripped up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ripped up your clothes,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ripped up everything in your room,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ranted and screamed and shouted things obscene,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burnt them all in the backyard under the stars,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wore sunglasses and ate ice-cream,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a happy mood you ripped up more of your clothes,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ripped up everything in the living room,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ranted and screamed and shouted things obscene,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enjoyed burning them all in the backyard,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under the stars and wearing sunglasses and eating ice-cream,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tried to grab the stars in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they were just being mean,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would not come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could not rip them in two,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were far too high,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at them you shouted things obscene,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bathed in the moonlight,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tried to conjure up an exotic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nothing came of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you toasted marshmallows by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sat looking for desire,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passion of the flames,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did not call out your name,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great romance came to you when you called,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love came from out of the fire,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which was a shame,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 were eccentric to me it did not matter,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in the ashes of your memory,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always remember you laughing and smiling,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burning everything in sight with a pyromaniac’s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your life did not end that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 imagine you in hell,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a big smile on your face dancing with the devil,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fulfilling every desire in your life’s seeming eternity.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