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remain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remain, you remain the same.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do not change,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 against the world like to bang and blame,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try to blow the world to pieces,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your infernal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you, you remain,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remain the same.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do not change,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have got crazy ideas,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some strange ways.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 you, you with the infernal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remain, you remain the same,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do not change,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against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like to bang and blame, and claim,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bang and blame,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claim everyone did you wrong,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point the finger,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say that they sold your soul for a song,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claim to have had words with God,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claim that he will be coming soon,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you, you remain,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remain the same,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do not change,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 delusions in your brain,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claim you are normal,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beg to differ,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I see you 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head for the nearest train,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could be stood here for years,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talking to you and never get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never change,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get away from talking to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get a pogo stick, a bicycle,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car, a lorry,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get a train,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get a plane,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anything to get away from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you talk too much,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goddamn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infernal brain!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