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You made me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When I first saw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looked at you twice,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had to do a double take,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double take of you, you with those tempting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you mesmerised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fell for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into those eyes so blue,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your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they sparkled like the ocean,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was a gentility in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looked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looked at you and I knew,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knew that you were the one for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easily the words,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of my first conversation with you slipped out,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I revelled in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I revelled in glorious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upon the beach,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beautiful you looked in the sunlight,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 stood next to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laughed at a joke or two of mine,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your face lit up with a smile,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you beguiled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seconds how quickly I felt something for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felt something for you.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Something powerful,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something primeval,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something magnificent,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something glorious in emotions heaven sent,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my heart leapt with my first feelings for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it leapt as if to the skies,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 beautifully blue,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you looked at me so captivatingly,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the first moment that I met you I knew,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knew that I felt for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a glorious moment it was too,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you endeared me to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your way with words and your intellect,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incredible you made me feel,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in just a couple of seconds by you, I was truly blessed,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really is incredible how little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little time it takes the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feel something so powerful as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or the beginnings of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love how it creeps up on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seemingly without any preparation,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it works its art into your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it fires the imagination with such passions,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such inflamed passion from the senses,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from looking at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gazing into those eyes so blue,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complexities in an instant,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a simple look and some conversation,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are more packed with sensuality,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than all the words in the dictionary,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could be used to describe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could be used to describe it and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love, I was not expecting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you walked up to me from out of the blue, and I knew,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knew from the first moment that I laid eyes on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knew that I felt for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powerfully it grew,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powerfully it grew,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connection between me and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it blossomed like all the flowers of summer,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came to me as if an angel,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came to me with great surprise,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right from the start I knew,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knew and I here today,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grateful I am for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chance meeting upon the beach,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 I first saw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looked at you twice,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had to do a double take,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another a double take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with those tempting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how you mesmerised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I fell for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into those eyes so blue,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I fell for you and into those eyes so blue.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