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You lived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You live no more for you have left the eternal shore,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live no more and what for,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for,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of that I am not sure,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I never got to talk to you before,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before you made that fateful decision,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fateful decision to kill yourself,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that fateful decision will echo like earthquakes,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through your family forevermore,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you took your own life,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left only a short goodbye,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left no reason,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 reason upon the note that was troubling your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 reason at all and I am sad,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am sad as are your family,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still, we continue to struggle with it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mourn your loss every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you have left the eternal shore,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you have left us,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have left us,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left us and we are bereft,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will be bereft forevermore,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forevermore we will cry such tears,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and, in our hearts,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 will beg you to return but of you there is more,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 more for you are gone,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forever gone to the eternal joyous shore,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eternal joyous shore of heaven,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where we will see you again, I am sure.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