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lay there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lay there with such content,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lay there with a starry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lay there in your slumber,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lay there so dreamily,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watch you so beautiful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watch you smiling,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what you are dreaming of,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from the night and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lie beside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your heartbeat,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as happy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safe beside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as you breathe so softly,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softly upon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skin thrills at your touch,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slumber beside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a beauty you are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beguiling you are as you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beguiling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lay under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stars and the moon,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I can see through the roof,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soon I will be, soon I will be asleep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we will meet in our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stars and the moon,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moon beams,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in the heavens above,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will meet in our dreams.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