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 killed yourself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You killed yourself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killed yourself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cut out your heart to numb the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stop the tears in their never-ending refrain,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killed yourself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killed yourself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cut out your heart to numb the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killed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stop the tears in their never-ending refrain,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subdued yourself into a quiet solitude,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of love, you only had cause to complain,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you killed yourself again and again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nevermore,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you wish for love to find itself at your door,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only breaks your heart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again and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love there is only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you killed yourself again and again and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numb you are and empty you will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if it makes you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am I to complain,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am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would rather see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smile on your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what good is a life in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good is a life without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it does not matter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would rather be numb anyway,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terrible shame,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have so much to give,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are determined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numb of heart and numb of brain.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