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You hold out your hand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Sat here in a bar,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 expensive bar,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sat here in a bar out of curiosity,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 just fancied a change,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thought I would sit in elegance for a while,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instead of amongst the alcoholics in a pub,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amongst the deranged,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good it is to have a change,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almost 8pm,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here I sit on a Friday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drinking a drink,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something unusual,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whilst I take a look around and I think,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appear before me like a goddess,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your hair looking like a million dollars,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those beautiful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what looks like a billion-dollar dress,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flutter your eyelids,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wiggle your hips,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metaphorically hold out your hand,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make a demand as you blow me a kiss,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blow me a kiss,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ask me to buy you a drink,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most expensive on the list,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demand everything with your beauty,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sensuality that you flaunt,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those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could melt the hardest of hearts,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I, I do not oblige,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 am more than aware of your sensual arts,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of your type,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of your flim flams, and your scams,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 have seen so many of you before,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usual you want something,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want something,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do not give a damn,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do not give a damn about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with your beauty and your looks,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only plan,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flutter your eyelids and to find a rich man,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you metaphorically hold out your hand,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make a demand,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demand everything for nothing,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do not give a damn,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do not give a damn,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politely apologise,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frown,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frown so hard and sulk,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ask again and flutter your eyelids and pose,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whisper sweet nothings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which pass over me like the wind that whispers,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through the trees,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words that are empty,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empty and meaningless your words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 too your sweet nothings,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your sweet nothings that are enough to melt most men,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not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 am hard to the likes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hard but I am not a misery,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will not give in to your demands,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will not succumb to your charms,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I decline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sulk twice as much as before,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walk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smile a wry smile,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take a sip of my drink,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return to your seductive ways,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flaunt your sensuality,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happy to be alone,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alone whilst the music plays,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happy to be alone,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safe from your charms,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whilst you, you continue to flaunt them,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your most seductive ways,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watch from a distance,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you slide up to someone else,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for them you make a play,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make a play,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do a little shimmy,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they smile,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draw them in with your sensual grin,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drink my drink and enjoy my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you are wrapped around him,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you are wrapped around him,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thirty seconds flat,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what an act,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an act.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