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favoured the brave</w:t>
      </w:r>
    </w:p>
    <w:p/>
    <w:p>
      <w:r>
        <w:rPr>
          <w:rFonts w:ascii="Arial" w:hAnsi="Arial" w:eastAsia="Arial"/>
          <w:b w:val="0"/>
          <w:sz w:val="22"/>
        </w:rPr>
        <w:t>In World War one you favoured the brave,</w:t>
      </w:r>
    </w:p>
    <w:p>
      <w:r>
        <w:rPr>
          <w:rFonts w:ascii="Arial" w:hAnsi="Arial" w:eastAsia="Arial"/>
          <w:b w:val="0"/>
          <w:sz w:val="22"/>
        </w:rPr>
        <w:t>then often they ran away,</w:t>
      </w:r>
    </w:p>
    <w:p>
      <w:r>
        <w:rPr>
          <w:rFonts w:ascii="Arial" w:hAnsi="Arial" w:eastAsia="Arial"/>
          <w:b w:val="0"/>
          <w:sz w:val="22"/>
        </w:rPr>
        <w:t>and you criticised them before listening,</w:t>
      </w:r>
    </w:p>
    <w:p>
      <w:r>
        <w:rPr>
          <w:rFonts w:ascii="Arial" w:hAnsi="Arial" w:eastAsia="Arial"/>
          <w:b w:val="0"/>
          <w:sz w:val="22"/>
        </w:rPr>
        <w:t>to what they had to say.</w:t>
      </w:r>
    </w:p>
    <w:p>
      <w:r>
        <w:rPr>
          <w:rFonts w:ascii="Arial" w:hAnsi="Arial" w:eastAsia="Arial"/>
          <w:b w:val="0"/>
          <w:sz w:val="22"/>
        </w:rPr>
        <w:t>Yes, you favoured the brave,</w:t>
      </w:r>
    </w:p>
    <w:p>
      <w:r>
        <w:rPr>
          <w:rFonts w:ascii="Arial" w:hAnsi="Arial" w:eastAsia="Arial"/>
          <w:b w:val="0"/>
          <w:sz w:val="22"/>
        </w:rPr>
        <w:t>but they were educated,</w:t>
      </w:r>
    </w:p>
    <w:p>
      <w:r>
        <w:rPr>
          <w:rFonts w:ascii="Arial" w:hAnsi="Arial" w:eastAsia="Arial"/>
          <w:b w:val="0"/>
          <w:sz w:val="22"/>
        </w:rPr>
        <w:t>and you could not understand them,</w:t>
      </w:r>
    </w:p>
    <w:p>
      <w:r>
        <w:rPr>
          <w:rFonts w:ascii="Arial" w:hAnsi="Arial" w:eastAsia="Arial"/>
          <w:b w:val="0"/>
          <w:sz w:val="22"/>
        </w:rPr>
        <w:t>for being conscientious objectors,</w:t>
      </w:r>
    </w:p>
    <w:p>
      <w:r>
        <w:rPr>
          <w:rFonts w:ascii="Arial" w:hAnsi="Arial" w:eastAsia="Arial"/>
          <w:b w:val="0"/>
          <w:sz w:val="22"/>
        </w:rPr>
        <w:t>because it was cowardice to you,</w:t>
      </w:r>
    </w:p>
    <w:p>
      <w:r>
        <w:rPr>
          <w:rFonts w:ascii="Arial" w:hAnsi="Arial" w:eastAsia="Arial"/>
          <w:b w:val="0"/>
          <w:sz w:val="22"/>
        </w:rPr>
        <w:t>but them saving their own lives,</w:t>
      </w:r>
    </w:p>
    <w:p>
      <w:r>
        <w:rPr>
          <w:rFonts w:ascii="Arial" w:hAnsi="Arial" w:eastAsia="Arial"/>
          <w:b w:val="0"/>
          <w:sz w:val="22"/>
        </w:rPr>
        <w:t>in the face of such great adversity was never strange,</w:t>
      </w:r>
    </w:p>
    <w:p>
      <w:r>
        <w:rPr>
          <w:rFonts w:ascii="Arial" w:hAnsi="Arial" w:eastAsia="Arial"/>
          <w:b w:val="0"/>
          <w:sz w:val="22"/>
        </w:rPr>
        <w:t>never strange just sensible,</w:t>
      </w:r>
    </w:p>
    <w:p>
      <w:r>
        <w:rPr>
          <w:rFonts w:ascii="Arial" w:hAnsi="Arial" w:eastAsia="Arial"/>
          <w:b w:val="0"/>
          <w:sz w:val="22"/>
        </w:rPr>
        <w:t>and you favoured the brave,</w:t>
      </w:r>
    </w:p>
    <w:p>
      <w:r>
        <w:rPr>
          <w:rFonts w:ascii="Arial" w:hAnsi="Arial" w:eastAsia="Arial"/>
          <w:b w:val="0"/>
          <w:sz w:val="22"/>
        </w:rPr>
        <w:t>you favoured the brave, but they often ran away,</w:t>
      </w:r>
    </w:p>
    <w:p>
      <w:r>
        <w:rPr>
          <w:rFonts w:ascii="Arial" w:hAnsi="Arial" w:eastAsia="Arial"/>
          <w:b w:val="0"/>
          <w:sz w:val="22"/>
        </w:rPr>
        <w:t>and when you sat behind the lines giving the orders,</w:t>
      </w:r>
    </w:p>
    <w:p>
      <w:r>
        <w:rPr>
          <w:rFonts w:ascii="Arial" w:hAnsi="Arial" w:eastAsia="Arial"/>
          <w:b w:val="0"/>
          <w:sz w:val="22"/>
        </w:rPr>
        <w:t>you were more protected than most,</w:t>
      </w:r>
    </w:p>
    <w:p>
      <w:r>
        <w:rPr>
          <w:rFonts w:ascii="Arial" w:hAnsi="Arial" w:eastAsia="Arial"/>
          <w:b w:val="0"/>
          <w:sz w:val="22"/>
        </w:rPr>
        <w:t>but you favoured the brave,</w:t>
      </w:r>
    </w:p>
    <w:p>
      <w:r>
        <w:rPr>
          <w:rFonts w:ascii="Arial" w:hAnsi="Arial" w:eastAsia="Arial"/>
          <w:b w:val="0"/>
          <w:sz w:val="22"/>
        </w:rPr>
        <w:t>you favoured the brave to do your dirty work,</w:t>
      </w:r>
    </w:p>
    <w:p>
      <w:r>
        <w:rPr>
          <w:rFonts w:ascii="Arial" w:hAnsi="Arial" w:eastAsia="Arial"/>
          <w:b w:val="0"/>
          <w:sz w:val="22"/>
        </w:rPr>
        <w:t>and then, you sent them over the top and into the fray,</w:t>
      </w:r>
    </w:p>
    <w:p>
      <w:r>
        <w:rPr>
          <w:rFonts w:ascii="Arial" w:hAnsi="Arial" w:eastAsia="Arial"/>
          <w:b w:val="0"/>
          <w:sz w:val="22"/>
        </w:rPr>
        <w:t>and you admired them,</w:t>
      </w:r>
    </w:p>
    <w:p>
      <w:r>
        <w:rPr>
          <w:rFonts w:ascii="Arial" w:hAnsi="Arial" w:eastAsia="Arial"/>
          <w:b w:val="0"/>
          <w:sz w:val="22"/>
        </w:rPr>
        <w:t>and you admired them from far away,</w:t>
      </w:r>
    </w:p>
    <w:p>
      <w:r>
        <w:rPr>
          <w:rFonts w:ascii="Arial" w:hAnsi="Arial" w:eastAsia="Arial"/>
          <w:b w:val="0"/>
          <w:sz w:val="22"/>
        </w:rPr>
        <w:t>and when they became conscientious objectors and ran away,</w:t>
      </w:r>
    </w:p>
    <w:p>
      <w:r>
        <w:rPr>
          <w:rFonts w:ascii="Arial" w:hAnsi="Arial" w:eastAsia="Arial"/>
          <w:b w:val="0"/>
          <w:sz w:val="22"/>
        </w:rPr>
        <w:t>fearing for their lives,</w:t>
      </w:r>
    </w:p>
    <w:p>
      <w:r>
        <w:rPr>
          <w:rFonts w:ascii="Arial" w:hAnsi="Arial" w:eastAsia="Arial"/>
          <w:b w:val="0"/>
          <w:sz w:val="22"/>
        </w:rPr>
        <w:t>you caught them and shot them for being cowards,</w:t>
      </w:r>
    </w:p>
    <w:p>
      <w:r>
        <w:rPr>
          <w:rFonts w:ascii="Arial" w:hAnsi="Arial" w:eastAsia="Arial"/>
          <w:b w:val="0"/>
          <w:sz w:val="22"/>
        </w:rPr>
        <w:t>and you became a murderer,</w:t>
      </w:r>
    </w:p>
    <w:p>
      <w:r>
        <w:rPr>
          <w:rFonts w:ascii="Arial" w:hAnsi="Arial" w:eastAsia="Arial"/>
          <w:b w:val="0"/>
          <w:sz w:val="22"/>
        </w:rPr>
        <w:t>and they were still in their deaths,</w:t>
      </w:r>
    </w:p>
    <w:p>
      <w:r>
        <w:rPr>
          <w:rFonts w:ascii="Arial" w:hAnsi="Arial" w:eastAsia="Arial"/>
          <w:b w:val="0"/>
          <w:sz w:val="22"/>
        </w:rPr>
        <w:t>braver than brave.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