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drove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drove your car through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drove your car through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stuck a picture of God on the front,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drove into a religious centre,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were not impressed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thought they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 had not appeared for thousands of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beginning to doubt,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God would ever appear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drove your car through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shocked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were not impressed at all, no, not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happy, and you went to heaven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hopefully saw God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otherwise, it was a wasted journey,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 really,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was not much point to it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