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danced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Fred Astaire,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danced,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danced with a piano,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danced over the tables,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danced upon the chairs.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danced on the dancefloor,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let down your hair.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danced with a piano,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danced over the tables,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danced upon the chairs.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danced on the dancefloor,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danced upon the ceiling,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you could,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would have danced in the air.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danced in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danced in the rain.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danced in the snow,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felt happy dancing,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wherever you would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danced again and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danced through your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danced your way through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danced your way through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danced through the spring,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summer,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autumn,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winter,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danced,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the time of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danced in the fields,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danced upon the mountaintop,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danced on holiday.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danced through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life was much better that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danced until you went to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in your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probably danced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danced in every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danced,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danced into your grave,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would not be surprised,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would not be surprised,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are still dancing in your grave,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right up to this 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