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come to 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Over the horizon you come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the horizon I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as if 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come out of the mirage,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in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hair blowing in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your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the radiance of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walking towards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with your legs that seemingly go on for 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reaching out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it makes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as if in a dream with that slow-motion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as if in slow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mouth the words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my heart how it leaps,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gently you wrap your arms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sweet your kisses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plant them upon my lips,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those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those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eyes are like the finest Caribbean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could swim, in those eyes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truly everything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gentility,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beauty of your 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it beguiles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your whiles how they thrill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were meant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particularly fine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hold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long arms draped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you kiss me gently on the neck,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sensation of you lands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butterflies,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butterflies landing upon my skin,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most delicate and the finest of things they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kisses,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beautiful kisses,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likes of which are like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a dream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could spend all day in your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filled with your charms,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with you will never be unhappy,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were meant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warmth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warmth of you next to me is heavenly,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my heart rises,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rises with you in my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my heart rises, as if an angel to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my love for you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my love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great my love for you will always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