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broke my heart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broke my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flipped the switch from on to off,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left me alone in the dark,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left me alone after savagely shattering my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you broke my heart with simplicity,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received no explanation from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off you flew,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cruelly broke my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you flipped the switch from on to off,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told me that our romance was no 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your heart, it did no longer play a part,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then, you left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then you left me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left me alone in the dark,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wherefore now though art?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Wherefore now though art?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do not know but I pine for you still,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every time I think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heart it shatters a little more than before,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I try not to think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not an easy thing to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my world is destroyed without the love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the love that you held for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no more 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sad but blue,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 ache with this heartbreak,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I wish it was not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left me on a summer’s eve,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it surprised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thought we were stuck together like glue,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was not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no, it was not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woe is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not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not you.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curse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curse this broken heart too,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woe is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woe is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what am I going to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am I going to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so empty without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empty without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maybe,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maybe of a broken heart I will die too,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woe is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please come back to me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now, wherefore thou 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wherefore thou 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thou hast torn me apart,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thou hast torn me apart,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sit here, and I cry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cry here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feel so sad,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 alone in the dark,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alone in the dark,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my empty and my broken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wherefore thou 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wherefore thou art?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Please,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please come back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love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love me once more and please,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please mend my broken heart.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infuriate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infuriate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yet, I try to hold my tongue,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what good does it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cannot hold your tongue,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words,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they pour forth from your mouth,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are as foul as a corpse,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lays rotting in the burning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you infuriate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infuriate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I have few words to say,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pick on everyone,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trigger off an explosion of such a size,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to me it always seems,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like a nuclear bomb,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are we always to be sat in the fallout,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from your verbal bombacity,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I do not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how I wish that you would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I wish that you would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eviscerating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eviscerating me will only result,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a relationship of invisibility,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you continue,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your verbal barbarity,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will soon be gone,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will be permanently gone.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