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breathe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breathe,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hot and heavily after running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breathe with your adrenalin pumping,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legs like jelly,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breathe heavily with your hand on your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breathe heavily after an assassination attempt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breathe heavily after a lucky escape,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lucky to not be killed but were you the only one?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did you kill, or did you miss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you stand here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of breath and unfit,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apparently unscathed,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sirens beginning to wail in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 at me temporarily,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size me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deer caught in the headlights,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if there are any bullets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no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are my chances,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hit or miss,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hit or miss?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I, in that second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luckily for me decide to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fatty,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 run fatty,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will not get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like a ton of weight,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100 stone,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like you have eaten at every Mc Donald's,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will not get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cannot run faster than a tortoise,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alone run faster than a police car,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run fatty,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fatty,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watching you should be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you run should be fun.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