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blatherskite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blatherskite, you cause so much bobsy-die,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your boffola,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gonna take you to heaven before you realise,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you’re trying to poke people between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blatherskite, you cause so much bobsy-die,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use of language is like being sedated,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 want to do is roll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blatherskite, you cause so much bobsy-die,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and your boffola antagonising people all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and your boffola, you blatherskite,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cause so much bobsy-die.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rather listen to a shopping list,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you beating people over the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words that you so unwisely 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words that are only really angry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when I look at you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see is a blatherskite and you cause so much bobsy-die,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and your boffola are better off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all they do is make me yawn,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would rather you talk yourself to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bore me and others to death with your boffola,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before you do if I were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I'd read a dictionary or two, because you and your boffola,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I wish it was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it was over because it is gonna take you to heaven before you realise.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when you talk, when you talk, try being sober.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