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are not a hero to me</w:t>
      </w:r>
    </w:p>
    <w:p/>
    <w:p>
      <w:r>
        <w:rPr>
          <w:rFonts w:ascii="Arial" w:hAnsi="Arial" w:eastAsia="Arial"/>
          <w:b w:val="0"/>
          <w:sz w:val="22"/>
        </w:rPr>
        <w:t>You are not a hero to me, but you try to be to many,</w:t>
      </w:r>
    </w:p>
    <w:p>
      <w:r>
        <w:rPr>
          <w:rFonts w:ascii="Arial" w:hAnsi="Arial" w:eastAsia="Arial"/>
          <w:b w:val="0"/>
          <w:sz w:val="22"/>
        </w:rPr>
        <w:t>yes, you with your macho ways,</w:t>
      </w:r>
    </w:p>
    <w:p>
      <w:r>
        <w:rPr>
          <w:rFonts w:ascii="Arial" w:hAnsi="Arial" w:eastAsia="Arial"/>
          <w:b w:val="0"/>
          <w:sz w:val="22"/>
        </w:rPr>
        <w:t>and your power and your money,</w:t>
      </w:r>
    </w:p>
    <w:p>
      <w:r>
        <w:rPr>
          <w:rFonts w:ascii="Arial" w:hAnsi="Arial" w:eastAsia="Arial"/>
          <w:b w:val="0"/>
          <w:sz w:val="22"/>
        </w:rPr>
        <w:t>you live like a king, and you line your pockets,</w:t>
      </w:r>
    </w:p>
    <w:p>
      <w:r>
        <w:rPr>
          <w:rFonts w:ascii="Arial" w:hAnsi="Arial" w:eastAsia="Arial"/>
          <w:b w:val="0"/>
          <w:sz w:val="22"/>
        </w:rPr>
        <w:t>with your countryman's money whilst,</w:t>
      </w:r>
    </w:p>
    <w:p>
      <w:r>
        <w:rPr>
          <w:rFonts w:ascii="Arial" w:hAnsi="Arial" w:eastAsia="Arial"/>
          <w:b w:val="0"/>
          <w:sz w:val="22"/>
        </w:rPr>
        <w:t>whilst your people are suffering,</w:t>
      </w:r>
    </w:p>
    <w:p>
      <w:r>
        <w:rPr>
          <w:rFonts w:ascii="Arial" w:hAnsi="Arial" w:eastAsia="Arial"/>
          <w:b w:val="0"/>
          <w:sz w:val="22"/>
        </w:rPr>
        <w:t>and whilst you dine on the finest things,</w:t>
      </w:r>
    </w:p>
    <w:p>
      <w:r>
        <w:rPr>
          <w:rFonts w:ascii="Arial" w:hAnsi="Arial" w:eastAsia="Arial"/>
          <w:b w:val="0"/>
          <w:sz w:val="22"/>
        </w:rPr>
        <w:t>and on whatever your servants bring,</w:t>
      </w:r>
    </w:p>
    <w:p>
      <w:r>
        <w:rPr>
          <w:rFonts w:ascii="Arial" w:hAnsi="Arial" w:eastAsia="Arial"/>
          <w:b w:val="0"/>
          <w:sz w:val="22"/>
        </w:rPr>
        <w:t>oh, you gluttonous thing, you want more, more, more,</w:t>
      </w:r>
    </w:p>
    <w:p>
      <w:r>
        <w:rPr>
          <w:rFonts w:ascii="Arial" w:hAnsi="Arial" w:eastAsia="Arial"/>
          <w:b w:val="0"/>
          <w:sz w:val="22"/>
        </w:rPr>
        <w:t>yes, you with your outdated mentality,</w:t>
      </w:r>
    </w:p>
    <w:p>
      <w:r>
        <w:rPr>
          <w:rFonts w:ascii="Arial" w:hAnsi="Arial" w:eastAsia="Arial"/>
          <w:b w:val="0"/>
          <w:sz w:val="22"/>
        </w:rPr>
        <w:t>and ways and what I assume is a mental disorder,</w:t>
      </w:r>
    </w:p>
    <w:p>
      <w:r>
        <w:rPr>
          <w:rFonts w:ascii="Arial" w:hAnsi="Arial" w:eastAsia="Arial"/>
          <w:b w:val="0"/>
          <w:sz w:val="22"/>
        </w:rPr>
        <w:t>for you have your countrymen beaten up and tortured,</w:t>
      </w:r>
    </w:p>
    <w:p>
      <w:r>
        <w:rPr>
          <w:rFonts w:ascii="Arial" w:hAnsi="Arial" w:eastAsia="Arial"/>
          <w:b w:val="0"/>
          <w:sz w:val="22"/>
        </w:rPr>
        <w:t>and imprisoned and quite possibly slaughtered.</w:t>
      </w:r>
    </w:p>
    <w:p>
      <w:r>
        <w:rPr>
          <w:rFonts w:ascii="Arial" w:hAnsi="Arial" w:eastAsia="Arial"/>
          <w:b w:val="0"/>
          <w:sz w:val="22"/>
        </w:rPr>
        <w:t>And your propaganda, it puts fear into the people,</w:t>
      </w:r>
    </w:p>
    <w:p>
      <w:r>
        <w:rPr>
          <w:rFonts w:ascii="Arial" w:hAnsi="Arial" w:eastAsia="Arial"/>
          <w:b w:val="0"/>
          <w:sz w:val="22"/>
        </w:rPr>
        <w:t>and puts a smile on your face,</w:t>
      </w:r>
    </w:p>
    <w:p>
      <w:r>
        <w:rPr>
          <w:rFonts w:ascii="Arial" w:hAnsi="Arial" w:eastAsia="Arial"/>
          <w:b w:val="0"/>
          <w:sz w:val="22"/>
        </w:rPr>
        <w:t>for you are sick of mind with your dictatorial ways,</w:t>
      </w:r>
    </w:p>
    <w:p>
      <w:r>
        <w:rPr>
          <w:rFonts w:ascii="Arial" w:hAnsi="Arial" w:eastAsia="Arial"/>
          <w:b w:val="0"/>
          <w:sz w:val="22"/>
        </w:rPr>
        <w:t>and I view you from afar,</w:t>
      </w:r>
    </w:p>
    <w:p>
      <w:r>
        <w:rPr>
          <w:rFonts w:ascii="Arial" w:hAnsi="Arial" w:eastAsia="Arial"/>
          <w:b w:val="0"/>
          <w:sz w:val="22"/>
        </w:rPr>
        <w:t>and your people unfortunately,</w:t>
      </w:r>
    </w:p>
    <w:p>
      <w:r>
        <w:rPr>
          <w:rFonts w:ascii="Arial" w:hAnsi="Arial" w:eastAsia="Arial"/>
          <w:b w:val="0"/>
          <w:sz w:val="22"/>
        </w:rPr>
        <w:t>have to far too regularly see your face.</w:t>
      </w:r>
    </w:p>
    <w:p>
      <w:r>
        <w:rPr>
          <w:rFonts w:ascii="Arial" w:hAnsi="Arial" w:eastAsia="Arial"/>
          <w:b w:val="0"/>
          <w:sz w:val="22"/>
        </w:rPr>
        <w:t>And you, you should be ashamed,</w:t>
      </w:r>
    </w:p>
    <w:p>
      <w:r>
        <w:rPr>
          <w:rFonts w:ascii="Arial" w:hAnsi="Arial" w:eastAsia="Arial"/>
          <w:b w:val="0"/>
          <w:sz w:val="22"/>
        </w:rPr>
        <w:t>for you to your people are a disgrace,</w:t>
      </w:r>
    </w:p>
    <w:p>
      <w:r>
        <w:rPr>
          <w:rFonts w:ascii="Arial" w:hAnsi="Arial" w:eastAsia="Arial"/>
          <w:b w:val="0"/>
          <w:sz w:val="22"/>
        </w:rPr>
        <w:t>and I, I would not be surprised if one day,</w:t>
      </w:r>
    </w:p>
    <w:p>
      <w:r>
        <w:rPr>
          <w:rFonts w:ascii="Arial" w:hAnsi="Arial" w:eastAsia="Arial"/>
          <w:b w:val="0"/>
          <w:sz w:val="22"/>
        </w:rPr>
        <w:t>they decide that they have had enough,</w:t>
      </w:r>
    </w:p>
    <w:p>
      <w:r>
        <w:rPr>
          <w:rFonts w:ascii="Arial" w:hAnsi="Arial" w:eastAsia="Arial"/>
          <w:b w:val="0"/>
          <w:sz w:val="22"/>
        </w:rPr>
        <w:t>and they overthrow you, and you end up in your grave.</w:t>
      </w:r>
    </w:p>
    <w:p>
      <w:r>
        <w:rPr>
          <w:rFonts w:ascii="Arial" w:hAnsi="Arial" w:eastAsia="Arial"/>
          <w:b w:val="0"/>
          <w:sz w:val="22"/>
        </w:rPr>
        <w:t>Oh, what a shame it would be, another dictator gone,</w:t>
      </w:r>
    </w:p>
    <w:p>
      <w:r>
        <w:rPr>
          <w:rFonts w:ascii="Arial" w:hAnsi="Arial" w:eastAsia="Arial"/>
          <w:b w:val="0"/>
          <w:sz w:val="22"/>
        </w:rPr>
        <w:t>oh, what a shame,</w:t>
      </w:r>
    </w:p>
    <w:p>
      <w:r>
        <w:rPr>
          <w:rFonts w:ascii="Arial" w:hAnsi="Arial" w:eastAsia="Arial"/>
          <w:b w:val="0"/>
          <w:sz w:val="22"/>
        </w:rPr>
        <w:t>but much better for global society,</w:t>
      </w:r>
    </w:p>
    <w:p>
      <w:r>
        <w:rPr>
          <w:rFonts w:ascii="Arial" w:hAnsi="Arial" w:eastAsia="Arial"/>
          <w:b w:val="0"/>
          <w:sz w:val="22"/>
        </w:rPr>
        <w:t>and humanity all the same.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