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are gainfully employed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chat show hostess with the mostess,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gainfully employed,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employed to annoy,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employed to rip up and destroy people’s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about their emotions want to be revealing,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they wish they hadn't afterwards,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on the television shows,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you the chat show host pretend to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the chat show host,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who only really wish to pocket the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are paid to listen to their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the money rolls in so easily,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really for humanity do not care,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pretend to listen but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mind is elsewhere,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by looking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guests are not unfortunately intelligent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realise that they are being exploited,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sickening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see so many people destroyed by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an awful thing to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awful thing to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still, you make millions of pounds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make millions of pounds you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all you care about,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millions of pounds and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