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change so quickly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bend and you sway,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drop things as soon as they do not suit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 you drop people too, yes,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happy to walk away and how rapidly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change so quickly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bend and you sway, and you are defensive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maybe you do not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you do not truly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used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one of your few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more open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untrusting of the world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I can comprehend,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I have known you since birth,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change so quickly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bend and you sway,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drop things as soon as they do not suit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 you have become set in your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will never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never change, and such are your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will never complain, I will never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to me are quite agreeable,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to you are one of the few who you trust,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to me are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value you and you value me too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 day I thank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thank you for you, I thank you for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