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with your violent streak,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headbutted someone in the street,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picked on them,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they were weak,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because you thought you were strong,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in your thuggish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grotesque you 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despicable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for no reason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destroyed someone's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no thought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psychotic you 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your rage and your anger,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terrifying you seem,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you are in such a foul mood,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mood so cantankerous and vicious,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mood,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you are so ready for war,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with your violent streak,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head butted someone in the street,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picked on them,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they were weak,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with your lack of education,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the lack of compassion,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your lack of understanding,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your lack of patience,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were the weakest,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weakest of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