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Cold lonely 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across the room,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in your evil gloom.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waiting to pounce,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ruminating, cogitating, and salivating,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wandering happily in the dark of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ponder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what savagery are you awaiting to unleash,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awaits within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rile you up so into such a beast?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beast who will tear anyone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a wicked and a vicious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beast whose barbs,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cold callousness could freeze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shatter the world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in the dark of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made you such a devil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made you so vicious,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made you so bitter and vindictive,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thrill,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wielding such qualities,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no time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even with enough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blink of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oh, how quickly you bedevil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break their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yes, you do not care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sin to you is a pleasure,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you enjoy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cut people to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enjoy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shatter their pride,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trample them into the ground,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vicious words that you utter,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savage them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wicked vicious tongue,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evil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you savage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you belittle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leave them far lesser as human beings,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cowering before you in such a form,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form that is as ugly,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brutal as you can cause them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wicked,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wicked cold callous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evil plans.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