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Yet another day</w:t>
      </w:r>
    </w:p>
    <w:p/>
    <w:p>
      <w:r>
        <w:rPr>
          <w:rFonts w:ascii="Arial" w:hAnsi="Arial" w:eastAsia="Arial"/>
          <w:b w:val="0"/>
          <w:sz w:val="22"/>
        </w:rPr>
        <w:t>Yet another day,</w:t>
      </w:r>
    </w:p>
    <w:p>
      <w:r>
        <w:rPr>
          <w:rFonts w:ascii="Arial" w:hAnsi="Arial" w:eastAsia="Arial"/>
          <w:b w:val="0"/>
          <w:sz w:val="22"/>
        </w:rPr>
        <w:t>another life,</w:t>
      </w:r>
    </w:p>
    <w:p>
      <w:r>
        <w:rPr>
          <w:rFonts w:ascii="Arial" w:hAnsi="Arial" w:eastAsia="Arial"/>
          <w:b w:val="0"/>
          <w:sz w:val="22"/>
        </w:rPr>
        <w:t>a change,</w:t>
      </w:r>
    </w:p>
    <w:p>
      <w:r>
        <w:rPr>
          <w:rFonts w:ascii="Arial" w:hAnsi="Arial" w:eastAsia="Arial"/>
          <w:b w:val="0"/>
          <w:sz w:val="22"/>
        </w:rPr>
        <w:t>and short of strife,</w:t>
      </w:r>
    </w:p>
    <w:p>
      <w:r>
        <w:rPr>
          <w:rFonts w:ascii="Arial" w:hAnsi="Arial" w:eastAsia="Arial"/>
          <w:b w:val="0"/>
          <w:sz w:val="22"/>
        </w:rPr>
        <w:t>in the evening with a love of mine,</w:t>
      </w:r>
    </w:p>
    <w:p>
      <w:r>
        <w:rPr>
          <w:rFonts w:ascii="Arial" w:hAnsi="Arial" w:eastAsia="Arial"/>
          <w:b w:val="0"/>
          <w:sz w:val="22"/>
        </w:rPr>
        <w:t>and a song,</w:t>
      </w:r>
    </w:p>
    <w:p>
      <w:r>
        <w:rPr>
          <w:rFonts w:ascii="Arial" w:hAnsi="Arial" w:eastAsia="Arial"/>
          <w:b w:val="0"/>
          <w:sz w:val="22"/>
        </w:rPr>
        <w:t>and dancing in the moonlight,</w:t>
      </w:r>
    </w:p>
    <w:p>
      <w:r>
        <w:rPr>
          <w:rFonts w:ascii="Arial" w:hAnsi="Arial" w:eastAsia="Arial"/>
          <w:b w:val="0"/>
          <w:sz w:val="22"/>
        </w:rPr>
        <w:t>in the bright lights,</w:t>
      </w:r>
    </w:p>
    <w:p>
      <w:r>
        <w:rPr>
          <w:rFonts w:ascii="Arial" w:hAnsi="Arial" w:eastAsia="Arial"/>
          <w:b w:val="0"/>
          <w:sz w:val="22"/>
        </w:rPr>
        <w:t>whirling left and right,</w:t>
      </w:r>
    </w:p>
    <w:p>
      <w:r>
        <w:rPr>
          <w:rFonts w:ascii="Arial" w:hAnsi="Arial" w:eastAsia="Arial"/>
          <w:b w:val="0"/>
          <w:sz w:val="22"/>
        </w:rPr>
        <w:t>with happiness in our eyes,</w:t>
      </w:r>
    </w:p>
    <w:p>
      <w:r>
        <w:rPr>
          <w:rFonts w:ascii="Arial" w:hAnsi="Arial" w:eastAsia="Arial"/>
          <w:b w:val="0"/>
          <w:sz w:val="22"/>
        </w:rPr>
        <w:t>and me out of time,</w:t>
      </w:r>
    </w:p>
    <w:p>
      <w:r>
        <w:rPr>
          <w:rFonts w:ascii="Arial" w:hAnsi="Arial" w:eastAsia="Arial"/>
          <w:b w:val="0"/>
          <w:sz w:val="22"/>
        </w:rPr>
        <w:t>two left feet me but you don't mind,</w:t>
      </w:r>
    </w:p>
    <w:p>
      <w:r>
        <w:rPr>
          <w:rFonts w:ascii="Arial" w:hAnsi="Arial" w:eastAsia="Arial"/>
          <w:b w:val="0"/>
          <w:sz w:val="22"/>
        </w:rPr>
        <w:t>you just laugh and smile and giggle,</w:t>
      </w:r>
    </w:p>
    <w:p>
      <w:r>
        <w:rPr>
          <w:rFonts w:ascii="Arial" w:hAnsi="Arial" w:eastAsia="Arial"/>
          <w:b w:val="0"/>
          <w:sz w:val="22"/>
        </w:rPr>
        <w:t>and we enjoy our time,</w:t>
      </w:r>
    </w:p>
    <w:p>
      <w:r>
        <w:rPr>
          <w:rFonts w:ascii="Arial" w:hAnsi="Arial" w:eastAsia="Arial"/>
          <w:b w:val="0"/>
          <w:sz w:val="22"/>
        </w:rPr>
        <w:t>and I admire your style,</w:t>
      </w:r>
    </w:p>
    <w:p>
      <w:r>
        <w:rPr>
          <w:rFonts w:ascii="Arial" w:hAnsi="Arial" w:eastAsia="Arial"/>
          <w:b w:val="0"/>
          <w:sz w:val="22"/>
        </w:rPr>
        <w:t>but yours is far more elegant than mine,</w:t>
      </w:r>
    </w:p>
    <w:p>
      <w:r>
        <w:rPr>
          <w:rFonts w:ascii="Arial" w:hAnsi="Arial" w:eastAsia="Arial"/>
          <w:b w:val="0"/>
          <w:sz w:val="22"/>
        </w:rPr>
        <w:t>and we dance the night away,</w:t>
      </w:r>
    </w:p>
    <w:p>
      <w:r>
        <w:rPr>
          <w:rFonts w:ascii="Arial" w:hAnsi="Arial" w:eastAsia="Arial"/>
          <w:b w:val="0"/>
          <w:sz w:val="22"/>
        </w:rPr>
        <w:t>with me mesmerised by your style,</w:t>
      </w:r>
    </w:p>
    <w:p>
      <w:r>
        <w:rPr>
          <w:rFonts w:ascii="Arial" w:hAnsi="Arial" w:eastAsia="Arial"/>
          <w:b w:val="0"/>
          <w:sz w:val="22"/>
        </w:rPr>
        <w:t>and the magic feet that you seem to have,</w:t>
      </w:r>
    </w:p>
    <w:p>
      <w:r>
        <w:rPr>
          <w:rFonts w:ascii="Arial" w:hAnsi="Arial" w:eastAsia="Arial"/>
          <w:b w:val="0"/>
          <w:sz w:val="22"/>
        </w:rPr>
        <w:t>and how fast time goes,</w:t>
      </w:r>
    </w:p>
    <w:p>
      <w:r>
        <w:rPr>
          <w:rFonts w:ascii="Arial" w:hAnsi="Arial" w:eastAsia="Arial"/>
          <w:b w:val="0"/>
          <w:sz w:val="22"/>
        </w:rPr>
        <w:t>in our happy throes,</w:t>
      </w:r>
    </w:p>
    <w:p>
      <w:r>
        <w:rPr>
          <w:rFonts w:ascii="Arial" w:hAnsi="Arial" w:eastAsia="Arial"/>
          <w:b w:val="0"/>
          <w:sz w:val="22"/>
        </w:rPr>
        <w:t>on the dance floor amongst the palm trees,</w:t>
      </w:r>
    </w:p>
    <w:p>
      <w:r>
        <w:rPr>
          <w:rFonts w:ascii="Arial" w:hAnsi="Arial" w:eastAsia="Arial"/>
          <w:b w:val="0"/>
          <w:sz w:val="22"/>
        </w:rPr>
        <w:t>in the heat of the night, between plenty of drinks,</w:t>
      </w:r>
    </w:p>
    <w:p>
      <w:r>
        <w:rPr>
          <w:rFonts w:ascii="Arial" w:hAnsi="Arial" w:eastAsia="Arial"/>
          <w:b w:val="0"/>
          <w:sz w:val="22"/>
        </w:rPr>
        <w:t>and we dance to our delights until the sun rises,</w:t>
      </w:r>
    </w:p>
    <w:p>
      <w:r>
        <w:rPr>
          <w:rFonts w:ascii="Arial" w:hAnsi="Arial" w:eastAsia="Arial"/>
          <w:b w:val="0"/>
          <w:sz w:val="22"/>
        </w:rPr>
        <w:t>and we fall happily into bed,</w:t>
      </w:r>
    </w:p>
    <w:p>
      <w:r>
        <w:rPr>
          <w:rFonts w:ascii="Arial" w:hAnsi="Arial" w:eastAsia="Arial"/>
          <w:b w:val="0"/>
          <w:sz w:val="22"/>
        </w:rPr>
        <w:t>and smile all through our dreams,</w:t>
      </w:r>
    </w:p>
    <w:p>
      <w:r>
        <w:rPr>
          <w:rFonts w:ascii="Arial" w:hAnsi="Arial" w:eastAsia="Arial"/>
          <w:b w:val="0"/>
          <w:sz w:val="22"/>
        </w:rPr>
        <w:t>still dancing in our sleep probably,</w:t>
      </w:r>
    </w:p>
    <w:p>
      <w:r>
        <w:rPr>
          <w:rFonts w:ascii="Arial" w:hAnsi="Arial" w:eastAsia="Arial"/>
          <w:b w:val="0"/>
          <w:sz w:val="22"/>
        </w:rPr>
        <w:t>and still happy from our wonderful night.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