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Yesterday</w:t>
      </w:r>
    </w:p>
    <w:p/>
    <w:p>
      <w:r>
        <w:rPr>
          <w:rFonts w:ascii="Arial" w:hAnsi="Arial" w:eastAsia="Arial"/>
          <w:b w:val="0"/>
          <w:sz w:val="22"/>
        </w:rPr>
        <w:t>Today, my mind is far away,</w:t>
      </w:r>
    </w:p>
    <w:p>
      <w:r>
        <w:rPr>
          <w:rFonts w:ascii="Arial" w:hAnsi="Arial" w:eastAsia="Arial"/>
          <w:b w:val="0"/>
          <w:sz w:val="22"/>
        </w:rPr>
        <w:t>and I am blown away,</w:t>
      </w:r>
    </w:p>
    <w:p>
      <w:r>
        <w:rPr>
          <w:rFonts w:ascii="Arial" w:hAnsi="Arial" w:eastAsia="Arial"/>
          <w:b w:val="0"/>
          <w:sz w:val="22"/>
        </w:rPr>
        <w:t>on a miserable day,</w:t>
      </w:r>
    </w:p>
    <w:p>
      <w:r>
        <w:rPr>
          <w:rFonts w:ascii="Arial" w:hAnsi="Arial" w:eastAsia="Arial"/>
          <w:b w:val="0"/>
          <w:sz w:val="22"/>
        </w:rPr>
        <w:t>a day of delay, holding flowers in my arms,</w:t>
      </w:r>
    </w:p>
    <w:p>
      <w:r>
        <w:rPr>
          <w:rFonts w:ascii="Arial" w:hAnsi="Arial" w:eastAsia="Arial"/>
          <w:b w:val="0"/>
          <w:sz w:val="22"/>
        </w:rPr>
        <w:t>waiting for you to come my way,</w:t>
      </w:r>
    </w:p>
    <w:p>
      <w:r>
        <w:rPr>
          <w:rFonts w:ascii="Arial" w:hAnsi="Arial" w:eastAsia="Arial"/>
          <w:b w:val="0"/>
          <w:sz w:val="22"/>
        </w:rPr>
        <w:t>on the 7 o'clock train,</w:t>
      </w:r>
    </w:p>
    <w:p>
      <w:r>
        <w:rPr>
          <w:rFonts w:ascii="Arial" w:hAnsi="Arial" w:eastAsia="Arial"/>
          <w:b w:val="0"/>
          <w:sz w:val="22"/>
        </w:rPr>
        <w:t>waiting in the rain,</w:t>
      </w:r>
    </w:p>
    <w:p>
      <w:r>
        <w:rPr>
          <w:rFonts w:ascii="Arial" w:hAnsi="Arial" w:eastAsia="Arial"/>
          <w:b w:val="0"/>
          <w:sz w:val="22"/>
        </w:rPr>
        <w:t>watching the last rays of sun,</w:t>
      </w:r>
    </w:p>
    <w:p>
      <w:r>
        <w:rPr>
          <w:rFonts w:ascii="Arial" w:hAnsi="Arial" w:eastAsia="Arial"/>
          <w:b w:val="0"/>
          <w:sz w:val="22"/>
        </w:rPr>
        <w:t>try to come through the clouds of grey,</w:t>
      </w:r>
    </w:p>
    <w:p>
      <w:r>
        <w:rPr>
          <w:rFonts w:ascii="Arial" w:hAnsi="Arial" w:eastAsia="Arial"/>
          <w:b w:val="0"/>
          <w:sz w:val="22"/>
        </w:rPr>
        <w:t>waiting for you to kiss me, waiting for the raindrops,</w:t>
      </w:r>
    </w:p>
    <w:p>
      <w:r>
        <w:rPr>
          <w:rFonts w:ascii="Arial" w:hAnsi="Arial" w:eastAsia="Arial"/>
          <w:b w:val="0"/>
          <w:sz w:val="22"/>
        </w:rPr>
        <w:t>waiting for the raindrops to stop,</w:t>
      </w:r>
    </w:p>
    <w:p>
      <w:r>
        <w:rPr>
          <w:rFonts w:ascii="Arial" w:hAnsi="Arial" w:eastAsia="Arial"/>
          <w:b w:val="0"/>
          <w:sz w:val="22"/>
        </w:rPr>
        <w:t>waiting for the raindrops to get out of my way,</w:t>
      </w:r>
    </w:p>
    <w:p>
      <w:r>
        <w:rPr>
          <w:rFonts w:ascii="Arial" w:hAnsi="Arial" w:eastAsia="Arial"/>
          <w:b w:val="0"/>
          <w:sz w:val="22"/>
        </w:rPr>
        <w:t>wishing it were a summers day,</w:t>
      </w:r>
    </w:p>
    <w:p>
      <w:r>
        <w:rPr>
          <w:rFonts w:ascii="Arial" w:hAnsi="Arial" w:eastAsia="Arial"/>
          <w:b w:val="0"/>
          <w:sz w:val="22"/>
        </w:rPr>
        <w:t>and I was far away,</w:t>
      </w:r>
    </w:p>
    <w:p>
      <w:r>
        <w:rPr>
          <w:rFonts w:ascii="Arial" w:hAnsi="Arial" w:eastAsia="Arial"/>
          <w:b w:val="0"/>
          <w:sz w:val="22"/>
        </w:rPr>
        <w:t>and the cancellations,</w:t>
      </w:r>
    </w:p>
    <w:p>
      <w:r>
        <w:rPr>
          <w:rFonts w:ascii="Arial" w:hAnsi="Arial" w:eastAsia="Arial"/>
          <w:b w:val="0"/>
          <w:sz w:val="22"/>
        </w:rPr>
        <w:t>and the frustrations never existed,</w:t>
      </w:r>
    </w:p>
    <w:p>
      <w:r>
        <w:rPr>
          <w:rFonts w:ascii="Arial" w:hAnsi="Arial" w:eastAsia="Arial"/>
          <w:b w:val="0"/>
          <w:sz w:val="22"/>
        </w:rPr>
        <w:t>but unfortunately,</w:t>
      </w:r>
    </w:p>
    <w:p>
      <w:r>
        <w:rPr>
          <w:rFonts w:ascii="Arial" w:hAnsi="Arial" w:eastAsia="Arial"/>
          <w:b w:val="0"/>
          <w:sz w:val="22"/>
        </w:rPr>
        <w:t>it is an irritation that will not go away,</w:t>
      </w:r>
    </w:p>
    <w:p>
      <w:r>
        <w:rPr>
          <w:rFonts w:ascii="Arial" w:hAnsi="Arial" w:eastAsia="Arial"/>
          <w:b w:val="0"/>
          <w:sz w:val="22"/>
        </w:rPr>
        <w:t>yes, no arrival today, only soggy flowers,</w:t>
      </w:r>
    </w:p>
    <w:p>
      <w:r>
        <w:rPr>
          <w:rFonts w:ascii="Arial" w:hAnsi="Arial" w:eastAsia="Arial"/>
          <w:b w:val="0"/>
          <w:sz w:val="22"/>
        </w:rPr>
        <w:t>and despair, and loneliness,</w:t>
      </w:r>
    </w:p>
    <w:p>
      <w:r>
        <w:rPr>
          <w:rFonts w:ascii="Arial" w:hAnsi="Arial" w:eastAsia="Arial"/>
          <w:b w:val="0"/>
          <w:sz w:val="22"/>
        </w:rPr>
        <w:t>and having to walk off into the rain,</w:t>
      </w:r>
    </w:p>
    <w:p>
      <w:r>
        <w:rPr>
          <w:rFonts w:ascii="Arial" w:hAnsi="Arial" w:eastAsia="Arial"/>
          <w:b w:val="0"/>
          <w:sz w:val="22"/>
        </w:rPr>
        <w:t>the incessant rain that doesn't care,</w:t>
      </w:r>
    </w:p>
    <w:p>
      <w:r>
        <w:rPr>
          <w:rFonts w:ascii="Arial" w:hAnsi="Arial" w:eastAsia="Arial"/>
          <w:b w:val="0"/>
          <w:sz w:val="22"/>
        </w:rPr>
        <w:t>yes, wishing you were here, but you are not,</w:t>
      </w:r>
    </w:p>
    <w:p>
      <w:r>
        <w:rPr>
          <w:rFonts w:ascii="Arial" w:hAnsi="Arial" w:eastAsia="Arial"/>
          <w:b w:val="0"/>
          <w:sz w:val="22"/>
        </w:rPr>
        <w:t>but tomorrow I hope the day will bring sun,</w:t>
      </w:r>
    </w:p>
    <w:p>
      <w:r>
        <w:rPr>
          <w:rFonts w:ascii="Arial" w:hAnsi="Arial" w:eastAsia="Arial"/>
          <w:b w:val="0"/>
          <w:sz w:val="22"/>
        </w:rPr>
        <w:t>and you with a smile upon your face,</w:t>
      </w:r>
    </w:p>
    <w:p>
      <w:r>
        <w:rPr>
          <w:rFonts w:ascii="Arial" w:hAnsi="Arial" w:eastAsia="Arial"/>
          <w:b w:val="0"/>
          <w:sz w:val="22"/>
        </w:rPr>
        <w:t>and we will be together,</w:t>
      </w:r>
    </w:p>
    <w:p>
      <w:r>
        <w:rPr>
          <w:rFonts w:ascii="Arial" w:hAnsi="Arial" w:eastAsia="Arial"/>
          <w:b w:val="0"/>
          <w:sz w:val="22"/>
        </w:rPr>
        <w:t>and happier hand in hand,</w:t>
      </w:r>
    </w:p>
    <w:p>
      <w:r>
        <w:rPr>
          <w:rFonts w:ascii="Arial" w:hAnsi="Arial" w:eastAsia="Arial"/>
          <w:b w:val="0"/>
          <w:sz w:val="22"/>
        </w:rPr>
        <w:t>wherever the weather does not bring despair.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