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Yellow is the colour</w:t>
      </w:r>
    </w:p>
    <w:p/>
    <w:p>
      <w:r>
        <w:rPr>
          <w:rFonts w:ascii="Arial" w:hAnsi="Arial" w:eastAsia="Arial"/>
          <w:b w:val="0"/>
          <w:sz w:val="22"/>
        </w:rPr>
        <w:t>Yellow is the colour of your mind,</w:t>
      </w:r>
    </w:p>
    <w:p>
      <w:r>
        <w:rPr>
          <w:rFonts w:ascii="Arial" w:hAnsi="Arial" w:eastAsia="Arial"/>
          <w:b w:val="0"/>
          <w:sz w:val="22"/>
        </w:rPr>
        <w:t>for bright like the sun, you are,</w:t>
      </w:r>
    </w:p>
    <w:p>
      <w:r>
        <w:rPr>
          <w:rFonts w:ascii="Arial" w:hAnsi="Arial" w:eastAsia="Arial"/>
          <w:b w:val="0"/>
          <w:sz w:val="22"/>
        </w:rPr>
        <w:t>and I can see the light shining in your eyes,</w:t>
      </w:r>
    </w:p>
    <w:p>
      <w:r>
        <w:rPr>
          <w:rFonts w:ascii="Arial" w:hAnsi="Arial" w:eastAsia="Arial"/>
          <w:b w:val="0"/>
          <w:sz w:val="22"/>
        </w:rPr>
        <w:t>for you are warm to me,</w:t>
      </w:r>
    </w:p>
    <w:p>
      <w:r>
        <w:rPr>
          <w:rFonts w:ascii="Arial" w:hAnsi="Arial" w:eastAsia="Arial"/>
          <w:b w:val="0"/>
          <w:sz w:val="22"/>
        </w:rPr>
        <w:t>and in your sensitivities,</w:t>
      </w:r>
    </w:p>
    <w:p>
      <w:r>
        <w:rPr>
          <w:rFonts w:ascii="Arial" w:hAnsi="Arial" w:eastAsia="Arial"/>
          <w:b w:val="0"/>
          <w:sz w:val="22"/>
        </w:rPr>
        <w:t>you show that you are caring and kind,</w:t>
      </w:r>
    </w:p>
    <w:p>
      <w:r>
        <w:rPr>
          <w:rFonts w:ascii="Arial" w:hAnsi="Arial" w:eastAsia="Arial"/>
          <w:b w:val="0"/>
          <w:sz w:val="22"/>
        </w:rPr>
        <w:t>and you have great compassion in you,</w:t>
      </w:r>
    </w:p>
    <w:p>
      <w:r>
        <w:rPr>
          <w:rFonts w:ascii="Arial" w:hAnsi="Arial" w:eastAsia="Arial"/>
          <w:b w:val="0"/>
          <w:sz w:val="22"/>
        </w:rPr>
        <w:t>for you are so open and kind,</w:t>
      </w:r>
    </w:p>
    <w:p>
      <w:r>
        <w:rPr>
          <w:rFonts w:ascii="Arial" w:hAnsi="Arial" w:eastAsia="Arial"/>
          <w:b w:val="0"/>
          <w:sz w:val="22"/>
        </w:rPr>
        <w:t>and you move me like the sea,</w:t>
      </w:r>
    </w:p>
    <w:p>
      <w:r>
        <w:rPr>
          <w:rFonts w:ascii="Arial" w:hAnsi="Arial" w:eastAsia="Arial"/>
          <w:b w:val="0"/>
          <w:sz w:val="22"/>
        </w:rPr>
        <w:t>and with me you take your time,</w:t>
      </w:r>
    </w:p>
    <w:p>
      <w:r>
        <w:rPr>
          <w:rFonts w:ascii="Arial" w:hAnsi="Arial" w:eastAsia="Arial"/>
          <w:b w:val="0"/>
          <w:sz w:val="22"/>
        </w:rPr>
        <w:t>and anytime I am with you,</w:t>
      </w:r>
    </w:p>
    <w:p>
      <w:r>
        <w:rPr>
          <w:rFonts w:ascii="Arial" w:hAnsi="Arial" w:eastAsia="Arial"/>
          <w:b w:val="0"/>
          <w:sz w:val="22"/>
        </w:rPr>
        <w:t>anytime I am with you is fine by me,</w:t>
      </w:r>
    </w:p>
    <w:p>
      <w:r>
        <w:rPr>
          <w:rFonts w:ascii="Arial" w:hAnsi="Arial" w:eastAsia="Arial"/>
          <w:b w:val="0"/>
          <w:sz w:val="22"/>
        </w:rPr>
        <w:t>and I am glad to be,</w:t>
      </w:r>
    </w:p>
    <w:p>
      <w:r>
        <w:rPr>
          <w:rFonts w:ascii="Arial" w:hAnsi="Arial" w:eastAsia="Arial"/>
          <w:b w:val="0"/>
          <w:sz w:val="22"/>
        </w:rPr>
        <w:t>glad to be by your side for you inspire me,</w:t>
      </w:r>
    </w:p>
    <w:p>
      <w:r>
        <w:rPr>
          <w:rFonts w:ascii="Arial" w:hAnsi="Arial" w:eastAsia="Arial"/>
          <w:b w:val="0"/>
          <w:sz w:val="22"/>
        </w:rPr>
        <w:t>and you guide me, and you teach me how to be,</w:t>
      </w:r>
    </w:p>
    <w:p>
      <w:r>
        <w:rPr>
          <w:rFonts w:ascii="Arial" w:hAnsi="Arial" w:eastAsia="Arial"/>
          <w:b w:val="0"/>
          <w:sz w:val="22"/>
        </w:rPr>
        <w:t>more relaxed in the chaos of the times,</w:t>
      </w:r>
    </w:p>
    <w:p>
      <w:r>
        <w:rPr>
          <w:rFonts w:ascii="Arial" w:hAnsi="Arial" w:eastAsia="Arial"/>
          <w:b w:val="0"/>
          <w:sz w:val="22"/>
        </w:rPr>
        <w:t>because yellow is the colour of your mind,</w:t>
      </w:r>
    </w:p>
    <w:p>
      <w:r>
        <w:rPr>
          <w:rFonts w:ascii="Arial" w:hAnsi="Arial" w:eastAsia="Arial"/>
          <w:b w:val="0"/>
          <w:sz w:val="22"/>
        </w:rPr>
        <w:t>and bright like the sun you are,</w:t>
      </w:r>
    </w:p>
    <w:p>
      <w:r>
        <w:rPr>
          <w:rFonts w:ascii="Arial" w:hAnsi="Arial" w:eastAsia="Arial"/>
          <w:b w:val="0"/>
          <w:sz w:val="22"/>
        </w:rPr>
        <w:t>and ebullient and jubilant,</w:t>
      </w:r>
    </w:p>
    <w:p>
      <w:r>
        <w:rPr>
          <w:rFonts w:ascii="Arial" w:hAnsi="Arial" w:eastAsia="Arial"/>
          <w:b w:val="0"/>
          <w:sz w:val="22"/>
        </w:rPr>
        <w:t>and your heart is strong and true,</w:t>
      </w:r>
    </w:p>
    <w:p>
      <w:r>
        <w:rPr>
          <w:rFonts w:ascii="Arial" w:hAnsi="Arial" w:eastAsia="Arial"/>
          <w:b w:val="0"/>
          <w:sz w:val="22"/>
        </w:rPr>
        <w:t>and truly in you, there is great good in you,</w:t>
      </w:r>
    </w:p>
    <w:p>
      <w:r>
        <w:rPr>
          <w:rFonts w:ascii="Arial" w:hAnsi="Arial" w:eastAsia="Arial"/>
          <w:b w:val="0"/>
          <w:sz w:val="22"/>
        </w:rPr>
        <w:t>and with you,</w:t>
      </w:r>
    </w:p>
    <w:p>
      <w:r>
        <w:rPr>
          <w:rFonts w:ascii="Arial" w:hAnsi="Arial" w:eastAsia="Arial"/>
          <w:b w:val="0"/>
          <w:sz w:val="22"/>
        </w:rPr>
        <w:t>you reflect goodness onto all that you do,</w:t>
      </w:r>
    </w:p>
    <w:p>
      <w:r>
        <w:rPr>
          <w:rFonts w:ascii="Arial" w:hAnsi="Arial" w:eastAsia="Arial"/>
          <w:b w:val="0"/>
          <w:sz w:val="22"/>
        </w:rPr>
        <w:t>and it is a great pleasure to know you,</w:t>
      </w:r>
    </w:p>
    <w:p>
      <w:r>
        <w:rPr>
          <w:rFonts w:ascii="Arial" w:hAnsi="Arial" w:eastAsia="Arial"/>
          <w:b w:val="0"/>
          <w:sz w:val="22"/>
        </w:rPr>
        <w:t>because before I knew you,</w:t>
      </w:r>
    </w:p>
    <w:p>
      <w:r>
        <w:rPr>
          <w:rFonts w:ascii="Arial" w:hAnsi="Arial" w:eastAsia="Arial"/>
          <w:b w:val="0"/>
          <w:sz w:val="22"/>
        </w:rPr>
        <w:t>I was jaded about the world,</w:t>
      </w:r>
    </w:p>
    <w:p>
      <w:r>
        <w:rPr>
          <w:rFonts w:ascii="Arial" w:hAnsi="Arial" w:eastAsia="Arial"/>
          <w:b w:val="0"/>
          <w:sz w:val="22"/>
        </w:rPr>
        <w:t>but now I am less jaded with you,</w:t>
      </w:r>
    </w:p>
    <w:p>
      <w:r>
        <w:rPr>
          <w:rFonts w:ascii="Arial" w:hAnsi="Arial" w:eastAsia="Arial"/>
          <w:b w:val="0"/>
          <w:sz w:val="22"/>
        </w:rPr>
        <w:t>for you have taught me how to be,</w:t>
      </w:r>
    </w:p>
    <w:p>
      <w:r>
        <w:rPr>
          <w:rFonts w:ascii="Arial" w:hAnsi="Arial" w:eastAsia="Arial"/>
          <w:b w:val="0"/>
          <w:sz w:val="22"/>
        </w:rPr>
        <w:t>and you have taught me,</w:t>
      </w:r>
    </w:p>
    <w:p>
      <w:r>
        <w:rPr>
          <w:rFonts w:ascii="Arial" w:hAnsi="Arial" w:eastAsia="Arial"/>
          <w:b w:val="0"/>
          <w:sz w:val="22"/>
        </w:rPr>
        <w:t>how to make my dreams come true,</w:t>
      </w:r>
    </w:p>
    <w:p>
      <w:r>
        <w:rPr>
          <w:rFonts w:ascii="Arial" w:hAnsi="Arial" w:eastAsia="Arial"/>
          <w:b w:val="0"/>
          <w:sz w:val="22"/>
        </w:rPr>
        <w:t>and yellow is the colour of your mind,</w:t>
      </w:r>
    </w:p>
    <w:p>
      <w:r>
        <w:rPr>
          <w:rFonts w:ascii="Arial" w:hAnsi="Arial" w:eastAsia="Arial"/>
          <w:b w:val="0"/>
          <w:sz w:val="22"/>
        </w:rPr>
        <w:t>and bright like the sun you are,</w:t>
      </w:r>
    </w:p>
    <w:p>
      <w:r>
        <w:rPr>
          <w:rFonts w:ascii="Arial" w:hAnsi="Arial" w:eastAsia="Arial"/>
          <w:b w:val="0"/>
          <w:sz w:val="22"/>
        </w:rPr>
        <w:t>and your kisses they are as light,</w:t>
      </w:r>
    </w:p>
    <w:p>
      <w:r>
        <w:rPr>
          <w:rFonts w:ascii="Arial" w:hAnsi="Arial" w:eastAsia="Arial"/>
          <w:b w:val="0"/>
          <w:sz w:val="22"/>
        </w:rPr>
        <w:t>as the clouds passing by,</w:t>
      </w:r>
    </w:p>
    <w:p>
      <w:r>
        <w:rPr>
          <w:rFonts w:ascii="Arial" w:hAnsi="Arial" w:eastAsia="Arial"/>
          <w:b w:val="0"/>
          <w:sz w:val="22"/>
        </w:rPr>
        <w:t>and as bright as the stars in the heavens,</w:t>
      </w:r>
    </w:p>
    <w:p>
      <w:r>
        <w:rPr>
          <w:rFonts w:ascii="Arial" w:hAnsi="Arial" w:eastAsia="Arial"/>
          <w:b w:val="0"/>
          <w:sz w:val="22"/>
        </w:rPr>
        <w:t>but the stars in the heavens,</w:t>
      </w:r>
    </w:p>
    <w:p>
      <w:r>
        <w:rPr>
          <w:rFonts w:ascii="Arial" w:hAnsi="Arial" w:eastAsia="Arial"/>
          <w:b w:val="0"/>
          <w:sz w:val="22"/>
        </w:rPr>
        <w:t>are not as bright as you,</w:t>
      </w:r>
    </w:p>
    <w:p>
      <w:r>
        <w:rPr>
          <w:rFonts w:ascii="Arial" w:hAnsi="Arial" w:eastAsia="Arial"/>
          <w:b w:val="0"/>
          <w:sz w:val="22"/>
        </w:rPr>
        <w:t>because inside you there is heaven,</w:t>
      </w:r>
    </w:p>
    <w:p>
      <w:r>
        <w:rPr>
          <w:rFonts w:ascii="Arial" w:hAnsi="Arial" w:eastAsia="Arial"/>
          <w:b w:val="0"/>
          <w:sz w:val="22"/>
        </w:rPr>
        <w:t>and yellow is the colour of your mind,</w:t>
      </w:r>
    </w:p>
    <w:p>
      <w:r>
        <w:rPr>
          <w:rFonts w:ascii="Arial" w:hAnsi="Arial" w:eastAsia="Arial"/>
          <w:b w:val="0"/>
          <w:sz w:val="22"/>
        </w:rPr>
        <w:t>and bright like the sun you are,</w:t>
      </w:r>
    </w:p>
    <w:p>
      <w:r>
        <w:rPr>
          <w:rFonts w:ascii="Arial" w:hAnsi="Arial" w:eastAsia="Arial"/>
          <w:b w:val="0"/>
          <w:sz w:val="22"/>
        </w:rPr>
        <w:t>and that is fine by me,</w:t>
      </w:r>
    </w:p>
    <w:p>
      <w:r>
        <w:rPr>
          <w:rFonts w:ascii="Arial" w:hAnsi="Arial" w:eastAsia="Arial"/>
          <w:b w:val="0"/>
          <w:sz w:val="22"/>
        </w:rPr>
        <w:t>for with you there is only love,</w:t>
      </w:r>
    </w:p>
    <w:p>
      <w:r>
        <w:rPr>
          <w:rFonts w:ascii="Arial" w:hAnsi="Arial" w:eastAsia="Arial"/>
          <w:b w:val="0"/>
          <w:sz w:val="22"/>
        </w:rPr>
        <w:t>and no time for time, but only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