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Yellow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Yellow is the colour of you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yellow through and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yellow is the colour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coward,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belittling me like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yellow is the colour of you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an intellect that is lacking,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 stupid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you without a clue,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you without a clue,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are deprived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have no humanity inside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filled with idiocy,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idiocy that makes no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try to attack,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end up flat on your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with your racist views,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yellow is the colour inside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yellow through and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you rant and rave in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shout out your abuse,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despicable racist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despicably evil racist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