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Years go by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Seconds go by,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minutes,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months,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years go by,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years go by and how much do we remember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are of any value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many terrible things do we remember,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probably far more than meaningful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really is no good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good at all for we are capable of such great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are capable of such great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rarely happens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happens rarely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shame, and it is terrible,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terrible this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which we seem to force upon ourselves for no reason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no reason at all and this materialism,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materialism that we are mostly so wrapped up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it makes us suffer across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it makes us suffer across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should not a system be of benefit to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system seemingly built on chaos,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this chaos and disorder it unfortunately does rule,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does rule most people across the planet,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should not we rethink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make it a fairer system for all?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