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Write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Write, write, write day and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write wherever you are, write and be inspired.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write about what you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about what you do not like.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Write to enjoy, and write to inspire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write to express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write anywhere,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write to inspire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write because of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write to illuminate the dark with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write, write with an educated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write anywhere and everywhere.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and no can hear you utter your opinions anywhere.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