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Write</w:t>
      </w:r>
    </w:p>
    <w:p/>
    <w:p>
      <w:r>
        <w:rPr>
          <w:rFonts w:ascii="Arial" w:hAnsi="Arial" w:eastAsia="Arial"/>
          <w:b w:val="0"/>
          <w:sz w:val="22"/>
        </w:rPr>
        <w:t>Write, write left,</w:t>
      </w:r>
    </w:p>
    <w:p>
      <w:r>
        <w:rPr>
          <w:rFonts w:ascii="Arial" w:hAnsi="Arial" w:eastAsia="Arial"/>
          <w:b w:val="0"/>
          <w:sz w:val="22"/>
        </w:rPr>
        <w:t>write right, right write,</w:t>
      </w:r>
    </w:p>
    <w:p>
      <w:r>
        <w:rPr>
          <w:rFonts w:ascii="Arial" w:hAnsi="Arial" w:eastAsia="Arial"/>
          <w:b w:val="0"/>
          <w:sz w:val="22"/>
        </w:rPr>
        <w:t>left, write, write anywhere you like,</w:t>
      </w:r>
    </w:p>
    <w:p>
      <w:r>
        <w:rPr>
          <w:rFonts w:ascii="Arial" w:hAnsi="Arial" w:eastAsia="Arial"/>
          <w:b w:val="0"/>
          <w:sz w:val="22"/>
        </w:rPr>
        <w:t>but enjoy and let words,</w:t>
      </w:r>
    </w:p>
    <w:p>
      <w:r>
        <w:rPr>
          <w:rFonts w:ascii="Arial" w:hAnsi="Arial" w:eastAsia="Arial"/>
          <w:b w:val="0"/>
          <w:sz w:val="22"/>
        </w:rPr>
        <w:t>put a smile upon your face,</w:t>
      </w:r>
    </w:p>
    <w:p>
      <w:r>
        <w:rPr>
          <w:rFonts w:ascii="Arial" w:hAnsi="Arial" w:eastAsia="Arial"/>
          <w:b w:val="0"/>
          <w:sz w:val="22"/>
        </w:rPr>
        <w:t>and true joy,</w:t>
      </w:r>
    </w:p>
    <w:p>
      <w:r>
        <w:rPr>
          <w:rFonts w:ascii="Arial" w:hAnsi="Arial" w:eastAsia="Arial"/>
          <w:b w:val="0"/>
          <w:sz w:val="22"/>
        </w:rPr>
        <w:t>with the languages of the world at your fingertips,</w:t>
      </w:r>
    </w:p>
    <w:p>
      <w:r>
        <w:rPr>
          <w:rFonts w:ascii="Arial" w:hAnsi="Arial" w:eastAsia="Arial"/>
          <w:b w:val="0"/>
          <w:sz w:val="22"/>
        </w:rPr>
        <w:t>and the education of time and effort,</w:t>
      </w:r>
    </w:p>
    <w:p>
      <w:r>
        <w:rPr>
          <w:rFonts w:ascii="Arial" w:hAnsi="Arial" w:eastAsia="Arial"/>
          <w:b w:val="0"/>
          <w:sz w:val="22"/>
        </w:rPr>
        <w:t>and dedication inside your mind,</w:t>
      </w:r>
    </w:p>
    <w:p>
      <w:r>
        <w:rPr>
          <w:rFonts w:ascii="Arial" w:hAnsi="Arial" w:eastAsia="Arial"/>
          <w:b w:val="0"/>
          <w:sz w:val="22"/>
        </w:rPr>
        <w:t>yes, whatever you write, if you can write to enjoy,</w:t>
      </w:r>
    </w:p>
    <w:p>
      <w:r>
        <w:rPr>
          <w:rFonts w:ascii="Arial" w:hAnsi="Arial" w:eastAsia="Arial"/>
          <w:b w:val="0"/>
          <w:sz w:val="22"/>
        </w:rPr>
        <w:t>how happy you will be,</w:t>
      </w:r>
    </w:p>
    <w:p>
      <w:r>
        <w:rPr>
          <w:rFonts w:ascii="Arial" w:hAnsi="Arial" w:eastAsia="Arial"/>
          <w:b w:val="0"/>
          <w:sz w:val="22"/>
        </w:rPr>
        <w:t>how happy you will be,</w:t>
      </w:r>
    </w:p>
    <w:p>
      <w:r>
        <w:rPr>
          <w:rFonts w:ascii="Arial" w:hAnsi="Arial" w:eastAsia="Arial"/>
          <w:b w:val="0"/>
          <w:sz w:val="22"/>
        </w:rPr>
        <w:t>if you do not have to write other people’s inanities,</w:t>
      </w:r>
    </w:p>
    <w:p>
      <w:r>
        <w:rPr>
          <w:rFonts w:ascii="Arial" w:hAnsi="Arial" w:eastAsia="Arial"/>
          <w:b w:val="0"/>
          <w:sz w:val="22"/>
        </w:rPr>
        <w:t>and read as much as you can,</w:t>
      </w:r>
    </w:p>
    <w:p>
      <w:r>
        <w:rPr>
          <w:rFonts w:ascii="Arial" w:hAnsi="Arial" w:eastAsia="Arial"/>
          <w:b w:val="0"/>
          <w:sz w:val="22"/>
        </w:rPr>
        <w:t>and let your heart and your mind,</w:t>
      </w:r>
    </w:p>
    <w:p>
      <w:r>
        <w:rPr>
          <w:rFonts w:ascii="Arial" w:hAnsi="Arial" w:eastAsia="Arial"/>
          <w:b w:val="0"/>
          <w:sz w:val="22"/>
        </w:rPr>
        <w:t>and your experience pour upon the page</w:t>
      </w:r>
    </w:p>
    <w:p>
      <w:r>
        <w:rPr>
          <w:rFonts w:ascii="Arial" w:hAnsi="Arial" w:eastAsia="Arial"/>
          <w:b w:val="0"/>
          <w:sz w:val="22"/>
        </w:rPr>
        <w:t>as if writing to a darling valentine,</w:t>
      </w:r>
    </w:p>
    <w:p>
      <w:r>
        <w:rPr>
          <w:rFonts w:ascii="Arial" w:hAnsi="Arial" w:eastAsia="Arial"/>
          <w:b w:val="0"/>
          <w:sz w:val="22"/>
        </w:rPr>
        <w:t>as if to the love of your life,</w:t>
      </w:r>
    </w:p>
    <w:p>
      <w:r>
        <w:rPr>
          <w:rFonts w:ascii="Arial" w:hAnsi="Arial" w:eastAsia="Arial"/>
          <w:b w:val="0"/>
          <w:sz w:val="22"/>
        </w:rPr>
        <w:t>shot by cupid upon the stage in life upon which you play,</w:t>
      </w:r>
    </w:p>
    <w:p>
      <w:r>
        <w:rPr>
          <w:rFonts w:ascii="Arial" w:hAnsi="Arial" w:eastAsia="Arial"/>
          <w:b w:val="0"/>
          <w:sz w:val="22"/>
        </w:rPr>
        <w:t>and write as if making love to the page,</w:t>
      </w:r>
    </w:p>
    <w:p>
      <w:r>
        <w:rPr>
          <w:rFonts w:ascii="Arial" w:hAnsi="Arial" w:eastAsia="Arial"/>
          <w:b w:val="0"/>
          <w:sz w:val="22"/>
        </w:rPr>
        <w:t>and write beautiful and elegant,</w:t>
      </w:r>
    </w:p>
    <w:p>
      <w:r>
        <w:rPr>
          <w:rFonts w:ascii="Arial" w:hAnsi="Arial" w:eastAsia="Arial"/>
          <w:b w:val="0"/>
          <w:sz w:val="22"/>
        </w:rPr>
        <w:t>and eloquent and well-chosen words,</w:t>
      </w:r>
    </w:p>
    <w:p>
      <w:r>
        <w:rPr>
          <w:rFonts w:ascii="Arial" w:hAnsi="Arial" w:eastAsia="Arial"/>
          <w:b w:val="0"/>
          <w:sz w:val="22"/>
        </w:rPr>
        <w:t>words that portray in simplicity,</w:t>
      </w:r>
    </w:p>
    <w:p>
      <w:r>
        <w:rPr>
          <w:rFonts w:ascii="Arial" w:hAnsi="Arial" w:eastAsia="Arial"/>
          <w:b w:val="0"/>
          <w:sz w:val="22"/>
        </w:rPr>
        <w:t>and complexity and the beauty,</w:t>
      </w:r>
    </w:p>
    <w:p>
      <w:r>
        <w:rPr>
          <w:rFonts w:ascii="Arial" w:hAnsi="Arial" w:eastAsia="Arial"/>
          <w:b w:val="0"/>
          <w:sz w:val="22"/>
        </w:rPr>
        <w:t>of the languages of the world with which we are blessed,</w:t>
      </w:r>
    </w:p>
    <w:p>
      <w:r>
        <w:rPr>
          <w:rFonts w:ascii="Arial" w:hAnsi="Arial" w:eastAsia="Arial"/>
          <w:b w:val="0"/>
          <w:sz w:val="22"/>
        </w:rPr>
        <w:t>and with which the world we can describe,</w:t>
      </w:r>
    </w:p>
    <w:p>
      <w:r>
        <w:rPr>
          <w:rFonts w:ascii="Arial" w:hAnsi="Arial" w:eastAsia="Arial"/>
          <w:b w:val="0"/>
          <w:sz w:val="22"/>
        </w:rPr>
        <w:t>in so many beautiful and descriptive and evocative ways,</w:t>
      </w:r>
    </w:p>
    <w:p>
      <w:r>
        <w:rPr>
          <w:rFonts w:ascii="Arial" w:hAnsi="Arial" w:eastAsia="Arial"/>
          <w:b w:val="0"/>
          <w:sz w:val="22"/>
        </w:rPr>
        <w:t>that bring joy to yours, and others eyes.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