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Wreckage</w:t>
      </w:r>
    </w:p>
    <w:p/>
    <w:p>
      <w:r>
        <w:rPr>
          <w:rFonts w:ascii="Arial" w:hAnsi="Arial" w:eastAsia="Arial"/>
          <w:b w:val="0"/>
          <w:sz w:val="22"/>
        </w:rPr>
        <w:t>Wreckage everywhere,</w:t>
      </w:r>
    </w:p>
    <w:p>
      <w:r>
        <w:rPr>
          <w:rFonts w:ascii="Arial" w:hAnsi="Arial" w:eastAsia="Arial"/>
          <w:b w:val="0"/>
          <w:sz w:val="22"/>
        </w:rPr>
        <w:t>despairing voices hanging heavy in the air,</w:t>
      </w:r>
    </w:p>
    <w:p>
      <w:r>
        <w:rPr>
          <w:rFonts w:ascii="Arial" w:hAnsi="Arial" w:eastAsia="Arial"/>
          <w:b w:val="0"/>
          <w:sz w:val="22"/>
        </w:rPr>
        <w:t>wreckage,</w:t>
      </w:r>
    </w:p>
    <w:p>
      <w:r>
        <w:rPr>
          <w:rFonts w:ascii="Arial" w:hAnsi="Arial" w:eastAsia="Arial"/>
          <w:b w:val="0"/>
          <w:sz w:val="22"/>
        </w:rPr>
        <w:t>wreckage everywhere,</w:t>
      </w:r>
    </w:p>
    <w:p>
      <w:r>
        <w:rPr>
          <w:rFonts w:ascii="Arial" w:hAnsi="Arial" w:eastAsia="Arial"/>
          <w:b w:val="0"/>
          <w:sz w:val="22"/>
        </w:rPr>
        <w:t>dazed and confused people everywhere,</w:t>
      </w:r>
    </w:p>
    <w:p>
      <w:r>
        <w:rPr>
          <w:rFonts w:ascii="Arial" w:hAnsi="Arial" w:eastAsia="Arial"/>
          <w:b w:val="0"/>
          <w:sz w:val="22"/>
        </w:rPr>
        <w:t>mentally abused for their views,</w:t>
      </w:r>
    </w:p>
    <w:p>
      <w:r>
        <w:rPr>
          <w:rFonts w:ascii="Arial" w:hAnsi="Arial" w:eastAsia="Arial"/>
          <w:b w:val="0"/>
          <w:sz w:val="22"/>
        </w:rPr>
        <w:t>beaten down by bullies who like to belittle them,</w:t>
      </w:r>
    </w:p>
    <w:p>
      <w:r>
        <w:rPr>
          <w:rFonts w:ascii="Arial" w:hAnsi="Arial" w:eastAsia="Arial"/>
          <w:b w:val="0"/>
          <w:sz w:val="22"/>
        </w:rPr>
        <w:t>bullies who like to belittle them,</w:t>
      </w:r>
    </w:p>
    <w:p>
      <w:r>
        <w:rPr>
          <w:rFonts w:ascii="Arial" w:hAnsi="Arial" w:eastAsia="Arial"/>
          <w:b w:val="0"/>
          <w:sz w:val="22"/>
        </w:rPr>
        <w:t>and please themselves,</w:t>
      </w:r>
    </w:p>
    <w:p>
      <w:r>
        <w:rPr>
          <w:rFonts w:ascii="Arial" w:hAnsi="Arial" w:eastAsia="Arial"/>
          <w:b w:val="0"/>
          <w:sz w:val="22"/>
        </w:rPr>
        <w:t>and who use the sickest,</w:t>
      </w:r>
    </w:p>
    <w:p>
      <w:r>
        <w:rPr>
          <w:rFonts w:ascii="Arial" w:hAnsi="Arial" w:eastAsia="Arial"/>
          <w:b w:val="0"/>
          <w:sz w:val="22"/>
        </w:rPr>
        <w:t>and most evil and twisted words that they could ever use,</w:t>
      </w:r>
    </w:p>
    <w:p>
      <w:r>
        <w:rPr>
          <w:rFonts w:ascii="Arial" w:hAnsi="Arial" w:eastAsia="Arial"/>
          <w:b w:val="0"/>
          <w:sz w:val="22"/>
        </w:rPr>
        <w:t>and in the aftermath,</w:t>
      </w:r>
    </w:p>
    <w:p>
      <w:r>
        <w:rPr>
          <w:rFonts w:ascii="Arial" w:hAnsi="Arial" w:eastAsia="Arial"/>
          <w:b w:val="0"/>
          <w:sz w:val="22"/>
        </w:rPr>
        <w:t>in the aftermath as they leer and laugh,</w:t>
      </w:r>
    </w:p>
    <w:p>
      <w:r>
        <w:rPr>
          <w:rFonts w:ascii="Arial" w:hAnsi="Arial" w:eastAsia="Arial"/>
          <w:b w:val="0"/>
          <w:sz w:val="22"/>
        </w:rPr>
        <w:t>at the people crying and damaged,</w:t>
      </w:r>
    </w:p>
    <w:p>
      <w:r>
        <w:rPr>
          <w:rFonts w:ascii="Arial" w:hAnsi="Arial" w:eastAsia="Arial"/>
          <w:b w:val="0"/>
          <w:sz w:val="22"/>
        </w:rPr>
        <w:t>through the mental abuse;</w:t>
      </w:r>
    </w:p>
    <w:p>
      <w:r>
        <w:rPr>
          <w:rFonts w:ascii="Arial" w:hAnsi="Arial" w:eastAsia="Arial"/>
          <w:b w:val="0"/>
          <w:sz w:val="22"/>
        </w:rPr>
        <w:t>these clowns they do not hesitate to kick them,</w:t>
      </w:r>
    </w:p>
    <w:p>
      <w:r>
        <w:rPr>
          <w:rFonts w:ascii="Arial" w:hAnsi="Arial" w:eastAsia="Arial"/>
          <w:b w:val="0"/>
          <w:sz w:val="22"/>
        </w:rPr>
        <w:t>when they are down,</w:t>
      </w:r>
    </w:p>
    <w:p>
      <w:r>
        <w:rPr>
          <w:rFonts w:ascii="Arial" w:hAnsi="Arial" w:eastAsia="Arial"/>
          <w:b w:val="0"/>
          <w:sz w:val="22"/>
        </w:rPr>
        <w:t>and there is wreckage,</w:t>
      </w:r>
    </w:p>
    <w:p>
      <w:r>
        <w:rPr>
          <w:rFonts w:ascii="Arial" w:hAnsi="Arial" w:eastAsia="Arial"/>
          <w:b w:val="0"/>
          <w:sz w:val="22"/>
        </w:rPr>
        <w:t>wreckage everywhere,</w:t>
      </w:r>
    </w:p>
    <w:p>
      <w:r>
        <w:rPr>
          <w:rFonts w:ascii="Arial" w:hAnsi="Arial" w:eastAsia="Arial"/>
          <w:b w:val="0"/>
          <w:sz w:val="22"/>
        </w:rPr>
        <w:t>wreckage in the minds of those cruel cowards,</w:t>
      </w:r>
    </w:p>
    <w:p>
      <w:r>
        <w:rPr>
          <w:rFonts w:ascii="Arial" w:hAnsi="Arial" w:eastAsia="Arial"/>
          <w:b w:val="0"/>
          <w:sz w:val="22"/>
        </w:rPr>
        <w:t>those sickening cowards who mentally abuse,</w:t>
      </w:r>
    </w:p>
    <w:p>
      <w:r>
        <w:rPr>
          <w:rFonts w:ascii="Arial" w:hAnsi="Arial" w:eastAsia="Arial"/>
          <w:b w:val="0"/>
          <w:sz w:val="22"/>
        </w:rPr>
        <w:t>and there is wreckage and damage everywhere,</w:t>
      </w:r>
    </w:p>
    <w:p>
      <w:r>
        <w:rPr>
          <w:rFonts w:ascii="Arial" w:hAnsi="Arial" w:eastAsia="Arial"/>
          <w:b w:val="0"/>
          <w:sz w:val="22"/>
        </w:rPr>
        <w:t>there is wreckage in the minds of society,</w:t>
      </w:r>
    </w:p>
    <w:p>
      <w:r>
        <w:rPr>
          <w:rFonts w:ascii="Arial" w:hAnsi="Arial" w:eastAsia="Arial"/>
          <w:b w:val="0"/>
          <w:sz w:val="22"/>
        </w:rPr>
        <w:t>a society that does not teach civility,</w:t>
      </w:r>
    </w:p>
    <w:p>
      <w:r>
        <w:rPr>
          <w:rFonts w:ascii="Arial" w:hAnsi="Arial" w:eastAsia="Arial"/>
          <w:b w:val="0"/>
          <w:sz w:val="22"/>
        </w:rPr>
        <w:t>and respect well enough,</w:t>
      </w:r>
    </w:p>
    <w:p>
      <w:r>
        <w:rPr>
          <w:rFonts w:ascii="Arial" w:hAnsi="Arial" w:eastAsia="Arial"/>
          <w:b w:val="0"/>
          <w:sz w:val="22"/>
        </w:rPr>
        <w:t>despite in society there being enough money,</w:t>
      </w:r>
    </w:p>
    <w:p>
      <w:r>
        <w:rPr>
          <w:rFonts w:ascii="Arial" w:hAnsi="Arial" w:eastAsia="Arial"/>
          <w:b w:val="0"/>
          <w:sz w:val="22"/>
        </w:rPr>
        <w:t>and enough resources to spare,</w:t>
      </w:r>
    </w:p>
    <w:p>
      <w:r>
        <w:rPr>
          <w:rFonts w:ascii="Arial" w:hAnsi="Arial" w:eastAsia="Arial"/>
          <w:b w:val="0"/>
          <w:sz w:val="22"/>
        </w:rPr>
        <w:t>and there are guns and knives,</w:t>
      </w:r>
    </w:p>
    <w:p>
      <w:r>
        <w:rPr>
          <w:rFonts w:ascii="Arial" w:hAnsi="Arial" w:eastAsia="Arial"/>
          <w:b w:val="0"/>
          <w:sz w:val="22"/>
        </w:rPr>
        <w:t>rape, kidnap,</w:t>
      </w:r>
    </w:p>
    <w:p>
      <w:r>
        <w:rPr>
          <w:rFonts w:ascii="Arial" w:hAnsi="Arial" w:eastAsia="Arial"/>
          <w:b w:val="0"/>
          <w:sz w:val="22"/>
        </w:rPr>
        <w:t>torture and murder everywhere,</w:t>
      </w:r>
    </w:p>
    <w:p>
      <w:r>
        <w:rPr>
          <w:rFonts w:ascii="Arial" w:hAnsi="Arial" w:eastAsia="Arial"/>
          <w:b w:val="0"/>
          <w:sz w:val="22"/>
        </w:rPr>
        <w:t>and despite it being the twenty first century,</w:t>
      </w:r>
    </w:p>
    <w:p>
      <w:r>
        <w:rPr>
          <w:rFonts w:ascii="Arial" w:hAnsi="Arial" w:eastAsia="Arial"/>
          <w:b w:val="0"/>
          <w:sz w:val="22"/>
        </w:rPr>
        <w:t>there is mental abuse and damage everywhere,</w:t>
      </w:r>
    </w:p>
    <w:p>
      <w:r>
        <w:rPr>
          <w:rFonts w:ascii="Arial" w:hAnsi="Arial" w:eastAsia="Arial"/>
          <w:b w:val="0"/>
          <w:sz w:val="22"/>
        </w:rPr>
        <w:t>and there are suicides,</w:t>
      </w:r>
    </w:p>
    <w:p>
      <w:r>
        <w:rPr>
          <w:rFonts w:ascii="Arial" w:hAnsi="Arial" w:eastAsia="Arial"/>
          <w:b w:val="0"/>
          <w:sz w:val="22"/>
        </w:rPr>
        <w:t>suicides from drug overdoses and alcohol,</w:t>
      </w:r>
    </w:p>
    <w:p>
      <w:r>
        <w:rPr>
          <w:rFonts w:ascii="Arial" w:hAnsi="Arial" w:eastAsia="Arial"/>
          <w:b w:val="0"/>
          <w:sz w:val="22"/>
        </w:rPr>
        <w:t>suicides from guns and knives but they do not really care,</w:t>
      </w:r>
    </w:p>
    <w:p>
      <w:r>
        <w:rPr>
          <w:rFonts w:ascii="Arial" w:hAnsi="Arial" w:eastAsia="Arial"/>
          <w:b w:val="0"/>
          <w:sz w:val="22"/>
        </w:rPr>
        <w:t>they do not really care.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