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Work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work if it drives you berserk,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work if you lose decades,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paying off a mortgage and have a shortened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good is 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cannot spend time with your loved ones and family.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good is having no time, and what good is 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have no work life balance and it destroys your mind?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