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Words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sounds,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feelings,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evocations,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ruminations,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contemplations,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fascinations,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captivations,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words worth’s of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words worth’s of inspiration from a dictionary,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fill the mind and with which to breed creation,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glorious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linguistic complexities,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varieties to fire the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words to ponder over, and to wander over,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what sounds, what feelings, what emotions,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evocations from the words contained within,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leave you in awe and begging for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you understand more with every reading,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everything written, how much of a pleasure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much of a pleasure, to speak words out loud,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 listen to poems, plays and speeches,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their cadence, intonations, and rhythms,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wonderful thing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gift of language and the inspiration it can bring,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wonderful thing.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