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With open minds and open hearts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open minds, and open hearts and with such clarity,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you will take the world to task,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is not a better order too much to ask,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our eye’s,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visions of a better future in our thoughts come raging fast,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bombastic and rapidly,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decency and morality, and civility,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we wish for the best,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hope that they will come to pass,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the world is in such a state,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I hope that with positivity,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humanity will cease destroying themselves,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forge a road to peace, a road to peace at last.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