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Wise</w:t>
      </w:r>
    </w:p>
    <w:p/>
    <w:p>
      <w:r>
        <w:rPr>
          <w:rFonts w:ascii="Arial" w:hAnsi="Arial" w:eastAsia="Arial"/>
          <w:b w:val="0"/>
          <w:sz w:val="22"/>
        </w:rPr>
        <w:t>Wise as an owl,</w:t>
      </w:r>
    </w:p>
    <w:p>
      <w:r>
        <w:rPr>
          <w:rFonts w:ascii="Arial" w:hAnsi="Arial" w:eastAsia="Arial"/>
          <w:b w:val="0"/>
          <w:sz w:val="22"/>
        </w:rPr>
        <w:t>but lost everything on the horses,</w:t>
      </w:r>
    </w:p>
    <w:p>
      <w:r>
        <w:rPr>
          <w:rFonts w:ascii="Arial" w:hAnsi="Arial" w:eastAsia="Arial"/>
          <w:b w:val="0"/>
          <w:sz w:val="22"/>
        </w:rPr>
        <w:t>been through alcoholism,</w:t>
      </w:r>
    </w:p>
    <w:p>
      <w:r>
        <w:rPr>
          <w:rFonts w:ascii="Arial" w:hAnsi="Arial" w:eastAsia="Arial"/>
          <w:b w:val="0"/>
          <w:sz w:val="22"/>
        </w:rPr>
        <w:t>and countless divorces,</w:t>
      </w:r>
    </w:p>
    <w:p>
      <w:r>
        <w:rPr>
          <w:rFonts w:ascii="Arial" w:hAnsi="Arial" w:eastAsia="Arial"/>
          <w:b w:val="0"/>
          <w:sz w:val="22"/>
        </w:rPr>
        <w:t>yes, wise as an owl,</w:t>
      </w:r>
    </w:p>
    <w:p>
      <w:r>
        <w:rPr>
          <w:rFonts w:ascii="Arial" w:hAnsi="Arial" w:eastAsia="Arial"/>
          <w:b w:val="0"/>
          <w:sz w:val="22"/>
        </w:rPr>
        <w:t>and with a furrowed brow,</w:t>
      </w:r>
    </w:p>
    <w:p>
      <w:r>
        <w:rPr>
          <w:rFonts w:ascii="Arial" w:hAnsi="Arial" w:eastAsia="Arial"/>
          <w:b w:val="0"/>
          <w:sz w:val="22"/>
        </w:rPr>
        <w:t>his heart was overruled by his mind far too often,</w:t>
      </w:r>
    </w:p>
    <w:p>
      <w:r>
        <w:rPr>
          <w:rFonts w:ascii="Arial" w:hAnsi="Arial" w:eastAsia="Arial"/>
          <w:b w:val="0"/>
          <w:sz w:val="22"/>
        </w:rPr>
        <w:t>and he thought differently,</w:t>
      </w:r>
    </w:p>
    <w:p>
      <w:r>
        <w:rPr>
          <w:rFonts w:ascii="Arial" w:hAnsi="Arial" w:eastAsia="Arial"/>
          <w:b w:val="0"/>
          <w:sz w:val="22"/>
        </w:rPr>
        <w:t>and it happens to us all,</w:t>
      </w:r>
    </w:p>
    <w:p>
      <w:r>
        <w:rPr>
          <w:rFonts w:ascii="Arial" w:hAnsi="Arial" w:eastAsia="Arial"/>
          <w:b w:val="0"/>
          <w:sz w:val="22"/>
        </w:rPr>
        <w:t>and oh, how we fall,</w:t>
      </w:r>
    </w:p>
    <w:p>
      <w:r>
        <w:rPr>
          <w:rFonts w:ascii="Arial" w:hAnsi="Arial" w:eastAsia="Arial"/>
          <w:b w:val="0"/>
          <w:sz w:val="22"/>
        </w:rPr>
        <w:t>oh, how we fall,</w:t>
      </w:r>
    </w:p>
    <w:p>
      <w:r>
        <w:rPr>
          <w:rFonts w:ascii="Arial" w:hAnsi="Arial" w:eastAsia="Arial"/>
          <w:b w:val="0"/>
          <w:sz w:val="22"/>
        </w:rPr>
        <w:t>some harder than others,</w:t>
      </w:r>
    </w:p>
    <w:p>
      <w:r>
        <w:rPr>
          <w:rFonts w:ascii="Arial" w:hAnsi="Arial" w:eastAsia="Arial"/>
          <w:b w:val="0"/>
          <w:sz w:val="22"/>
        </w:rPr>
        <w:t>but what good is the mind,</w:t>
      </w:r>
    </w:p>
    <w:p>
      <w:r>
        <w:rPr>
          <w:rFonts w:ascii="Arial" w:hAnsi="Arial" w:eastAsia="Arial"/>
          <w:b w:val="0"/>
          <w:sz w:val="22"/>
        </w:rPr>
        <w:t>when the heart,</w:t>
      </w:r>
    </w:p>
    <w:p>
      <w:r>
        <w:rPr>
          <w:rFonts w:ascii="Arial" w:hAnsi="Arial" w:eastAsia="Arial"/>
          <w:b w:val="0"/>
          <w:sz w:val="22"/>
        </w:rPr>
        <w:t>it disregards the most intellectual of thoughts,</w:t>
      </w:r>
    </w:p>
    <w:p>
      <w:r>
        <w:rPr>
          <w:rFonts w:ascii="Arial" w:hAnsi="Arial" w:eastAsia="Arial"/>
          <w:b w:val="0"/>
          <w:sz w:val="22"/>
        </w:rPr>
        <w:t>in the hope that someone won't be savage and cruel,</w:t>
      </w:r>
    </w:p>
    <w:p>
      <w:r>
        <w:rPr>
          <w:rFonts w:ascii="Arial" w:hAnsi="Arial" w:eastAsia="Arial"/>
          <w:b w:val="0"/>
          <w:sz w:val="22"/>
        </w:rPr>
        <w:t>savage and cruel.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