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Winter</w:t>
      </w:r>
    </w:p>
    <w:p/>
    <w:p>
      <w:r>
        <w:rPr>
          <w:rFonts w:ascii="Arial" w:hAnsi="Arial" w:eastAsia="Arial"/>
          <w:b w:val="0"/>
          <w:sz w:val="22"/>
        </w:rPr>
        <w:t>Winter brings me such sorrow,</w:t>
      </w:r>
    </w:p>
    <w:p>
      <w:r>
        <w:rPr>
          <w:rFonts w:ascii="Arial" w:hAnsi="Arial" w:eastAsia="Arial"/>
          <w:b w:val="0"/>
          <w:sz w:val="22"/>
        </w:rPr>
        <w:t>and such beautiful snowflakes before my eyes,</w:t>
      </w:r>
    </w:p>
    <w:p>
      <w:r>
        <w:rPr>
          <w:rFonts w:ascii="Arial" w:hAnsi="Arial" w:eastAsia="Arial"/>
          <w:b w:val="0"/>
          <w:sz w:val="22"/>
        </w:rPr>
        <w:t>and I the cold do despise,</w:t>
      </w:r>
    </w:p>
    <w:p>
      <w:r>
        <w:rPr>
          <w:rFonts w:ascii="Arial" w:hAnsi="Arial" w:eastAsia="Arial"/>
          <w:b w:val="0"/>
          <w:sz w:val="22"/>
        </w:rPr>
        <w:t>and I am counting on a better tomorrow,</w:t>
      </w:r>
    </w:p>
    <w:p>
      <w:r>
        <w:rPr>
          <w:rFonts w:ascii="Arial" w:hAnsi="Arial" w:eastAsia="Arial"/>
          <w:b w:val="0"/>
          <w:sz w:val="22"/>
        </w:rPr>
        <w:t>because I have lost you,</w:t>
      </w:r>
    </w:p>
    <w:p>
      <w:r>
        <w:rPr>
          <w:rFonts w:ascii="Arial" w:hAnsi="Arial" w:eastAsia="Arial"/>
          <w:b w:val="0"/>
          <w:sz w:val="22"/>
        </w:rPr>
        <w:t>and it is true,</w:t>
      </w:r>
    </w:p>
    <w:p>
      <w:r>
        <w:rPr>
          <w:rFonts w:ascii="Arial" w:hAnsi="Arial" w:eastAsia="Arial"/>
          <w:b w:val="0"/>
          <w:sz w:val="22"/>
        </w:rPr>
        <w:t>I was to blame, and I am ashamed,</w:t>
      </w:r>
    </w:p>
    <w:p>
      <w:r>
        <w:rPr>
          <w:rFonts w:ascii="Arial" w:hAnsi="Arial" w:eastAsia="Arial"/>
          <w:b w:val="0"/>
          <w:sz w:val="22"/>
        </w:rPr>
        <w:t>ashamed at how we parted,</w:t>
      </w:r>
    </w:p>
    <w:p>
      <w:r>
        <w:rPr>
          <w:rFonts w:ascii="Arial" w:hAnsi="Arial" w:eastAsia="Arial"/>
          <w:b w:val="0"/>
          <w:sz w:val="22"/>
        </w:rPr>
        <w:t>for you came to me in an emotional mood,</w:t>
      </w:r>
    </w:p>
    <w:p>
      <w:r>
        <w:rPr>
          <w:rFonts w:ascii="Arial" w:hAnsi="Arial" w:eastAsia="Arial"/>
          <w:b w:val="0"/>
          <w:sz w:val="22"/>
        </w:rPr>
        <w:t>and you came to me,</w:t>
      </w:r>
    </w:p>
    <w:p>
      <w:r>
        <w:rPr>
          <w:rFonts w:ascii="Arial" w:hAnsi="Arial" w:eastAsia="Arial"/>
          <w:b w:val="0"/>
          <w:sz w:val="22"/>
        </w:rPr>
        <w:t>and I tried to understand,</w:t>
      </w:r>
    </w:p>
    <w:p>
      <w:r>
        <w:rPr>
          <w:rFonts w:ascii="Arial" w:hAnsi="Arial" w:eastAsia="Arial"/>
          <w:b w:val="0"/>
          <w:sz w:val="22"/>
        </w:rPr>
        <w:t>the sentimentality,</w:t>
      </w:r>
    </w:p>
    <w:p>
      <w:r>
        <w:rPr>
          <w:rFonts w:ascii="Arial" w:hAnsi="Arial" w:eastAsia="Arial"/>
          <w:b w:val="0"/>
          <w:sz w:val="22"/>
        </w:rPr>
        <w:t>for you were not over you,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were not over who you were with before,</w:t>
      </w:r>
    </w:p>
    <w:p>
      <w:r>
        <w:rPr>
          <w:rFonts w:ascii="Arial" w:hAnsi="Arial" w:eastAsia="Arial"/>
          <w:b w:val="0"/>
          <w:sz w:val="22"/>
        </w:rPr>
        <w:t>so, I could not move forward with you,</w:t>
      </w:r>
    </w:p>
    <w:p>
      <w:r>
        <w:rPr>
          <w:rFonts w:ascii="Arial" w:hAnsi="Arial" w:eastAsia="Arial"/>
          <w:b w:val="0"/>
          <w:sz w:val="22"/>
        </w:rPr>
        <w:t>and about you I was never sure,</w:t>
      </w:r>
    </w:p>
    <w:p>
      <w:r>
        <w:rPr>
          <w:rFonts w:ascii="Arial" w:hAnsi="Arial" w:eastAsia="Arial"/>
          <w:b w:val="0"/>
          <w:sz w:val="22"/>
        </w:rPr>
        <w:t>so, what else could I do,</w:t>
      </w:r>
    </w:p>
    <w:p>
      <w:r>
        <w:rPr>
          <w:rFonts w:ascii="Arial" w:hAnsi="Arial" w:eastAsia="Arial"/>
          <w:b w:val="0"/>
          <w:sz w:val="22"/>
        </w:rPr>
        <w:t>but feel like I was banging my head,</w:t>
      </w:r>
    </w:p>
    <w:p>
      <w:r>
        <w:rPr>
          <w:rFonts w:ascii="Arial" w:hAnsi="Arial" w:eastAsia="Arial"/>
          <w:b w:val="0"/>
          <w:sz w:val="22"/>
        </w:rPr>
        <w:t>against a brick wall,</w:t>
      </w:r>
    </w:p>
    <w:p>
      <w:r>
        <w:rPr>
          <w:rFonts w:ascii="Arial" w:hAnsi="Arial" w:eastAsia="Arial"/>
          <w:b w:val="0"/>
          <w:sz w:val="22"/>
        </w:rPr>
        <w:t>so, I ended it with you in a sorrowful truce,</w:t>
      </w:r>
    </w:p>
    <w:p>
      <w:r>
        <w:rPr>
          <w:rFonts w:ascii="Arial" w:hAnsi="Arial" w:eastAsia="Arial"/>
          <w:b w:val="0"/>
          <w:sz w:val="22"/>
        </w:rPr>
        <w:t>and in the winter snows that come and go,</w:t>
      </w:r>
    </w:p>
    <w:p>
      <w:r>
        <w:rPr>
          <w:rFonts w:ascii="Arial" w:hAnsi="Arial" w:eastAsia="Arial"/>
          <w:b w:val="0"/>
          <w:sz w:val="22"/>
        </w:rPr>
        <w:t>the winter snows,</w:t>
      </w:r>
    </w:p>
    <w:p>
      <w:r>
        <w:rPr>
          <w:rFonts w:ascii="Arial" w:hAnsi="Arial" w:eastAsia="Arial"/>
          <w:b w:val="0"/>
          <w:sz w:val="22"/>
        </w:rPr>
        <w:t>that are forever vanishing and appearing,</w:t>
      </w:r>
    </w:p>
    <w:p>
      <w:r>
        <w:rPr>
          <w:rFonts w:ascii="Arial" w:hAnsi="Arial" w:eastAsia="Arial"/>
          <w:b w:val="0"/>
          <w:sz w:val="22"/>
        </w:rPr>
        <w:t>well, at least they are true,</w:t>
      </w:r>
    </w:p>
    <w:p>
      <w:r>
        <w:rPr>
          <w:rFonts w:ascii="Arial" w:hAnsi="Arial" w:eastAsia="Arial"/>
          <w:b w:val="0"/>
          <w:sz w:val="22"/>
        </w:rPr>
        <w:t>but about your truthfulness,</w:t>
      </w:r>
    </w:p>
    <w:p>
      <w:r>
        <w:rPr>
          <w:rFonts w:ascii="Arial" w:hAnsi="Arial" w:eastAsia="Arial"/>
          <w:b w:val="0"/>
          <w:sz w:val="22"/>
        </w:rPr>
        <w:t>I never really had a clue.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