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Winter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Winter, do not come too soon,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do not come too soon, I beg of you.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winter I much prefer the summer,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you, you only make a fool of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slip sliding everywhere,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is not the way that I wish it to have to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prefer the summer,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how much more relaxing summer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forgive me, but the winter with its beauty is not for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would rather sit by the sea and take my time,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relax my mind,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relax my mind in the calmness of the times,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than feel uncomfortable in winters bitterness,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its brutality,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would rather feel comfortable,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than in winters discomfort and discontent,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that is no place that I wish to be.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I will be, by the sea.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will be sat in the sun and enjoying myself,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even when I think of winter,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makes me shudder and feel unease,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winter is fine, when you are inside,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staying indoors any other time is anathema to me.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you can keep winter, because it is not for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so, I will be in the sun, all year around,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far away from winter,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no, winter does not do anything for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except make me unhappy.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