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Windswept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Windswept,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windswept and crying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hand on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leave,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leave,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head off into the grey dismal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standing in a doorway amidst the buckets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buckets of rain that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gather in large puddles on the pavements,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sky above looks apocalyptic,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wind it howls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does not want to leave you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rain it falls as heavily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stand there windswept,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windswept and crying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hand on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heartbroken,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shattered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palpitations,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pain like daggers,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daggers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stood there on a dark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miserable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stood there feeling lost, stood there feeling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knowing,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way in life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late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drown your sorrows in a bar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temporarily fool yourself that love did not matter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a moment or two to 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get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very get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forget who you are and to forget this broken heart that plagues you and that rampages around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off you go into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you go down the city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alcohol to numb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numb the pain.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