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Window up above</w:t>
      </w:r>
    </w:p>
    <w:p/>
    <w:p>
      <w:r>
        <w:rPr>
          <w:rFonts w:ascii="Arial" w:hAnsi="Arial" w:eastAsia="Arial"/>
          <w:b w:val="0"/>
          <w:sz w:val="22"/>
        </w:rPr>
        <w:t>There is a window up above,</w:t>
      </w:r>
    </w:p>
    <w:p>
      <w:r>
        <w:rPr>
          <w:rFonts w:ascii="Arial" w:hAnsi="Arial" w:eastAsia="Arial"/>
          <w:b w:val="0"/>
          <w:sz w:val="22"/>
        </w:rPr>
        <w:t>a window where a woman is stood holding a cigarette,</w:t>
      </w:r>
    </w:p>
    <w:p>
      <w:r>
        <w:rPr>
          <w:rFonts w:ascii="Arial" w:hAnsi="Arial" w:eastAsia="Arial"/>
          <w:b w:val="0"/>
          <w:sz w:val="22"/>
        </w:rPr>
        <w:t>a woman with a distant look in her eyes,</w:t>
      </w:r>
    </w:p>
    <w:p>
      <w:r>
        <w:rPr>
          <w:rFonts w:ascii="Arial" w:hAnsi="Arial" w:eastAsia="Arial"/>
          <w:b w:val="0"/>
          <w:sz w:val="22"/>
        </w:rPr>
        <w:t>a look that you cannot forget,</w:t>
      </w:r>
    </w:p>
    <w:p>
      <w:r>
        <w:rPr>
          <w:rFonts w:ascii="Arial" w:hAnsi="Arial" w:eastAsia="Arial"/>
          <w:b w:val="0"/>
          <w:sz w:val="22"/>
        </w:rPr>
        <w:t>and she looks out to sea,</w:t>
      </w:r>
    </w:p>
    <w:p>
      <w:r>
        <w:rPr>
          <w:rFonts w:ascii="Arial" w:hAnsi="Arial" w:eastAsia="Arial"/>
          <w:b w:val="0"/>
          <w:sz w:val="22"/>
        </w:rPr>
        <w:t>but she does not see me,</w:t>
      </w:r>
    </w:p>
    <w:p>
      <w:r>
        <w:rPr>
          <w:rFonts w:ascii="Arial" w:hAnsi="Arial" w:eastAsia="Arial"/>
          <w:b w:val="0"/>
          <w:sz w:val="22"/>
        </w:rPr>
        <w:t>and she slowly sheds a tear,</w:t>
      </w:r>
    </w:p>
    <w:p>
      <w:r>
        <w:rPr>
          <w:rFonts w:ascii="Arial" w:hAnsi="Arial" w:eastAsia="Arial"/>
          <w:b w:val="0"/>
          <w:sz w:val="22"/>
        </w:rPr>
        <w:t>a single tear,</w:t>
      </w:r>
    </w:p>
    <w:p>
      <w:r>
        <w:rPr>
          <w:rFonts w:ascii="Arial" w:hAnsi="Arial" w:eastAsia="Arial"/>
          <w:b w:val="0"/>
          <w:sz w:val="22"/>
        </w:rPr>
        <w:t>a tear that slowly rolls down her face,</w:t>
      </w:r>
    </w:p>
    <w:p>
      <w:r>
        <w:rPr>
          <w:rFonts w:ascii="Arial" w:hAnsi="Arial" w:eastAsia="Arial"/>
          <w:b w:val="0"/>
          <w:sz w:val="22"/>
        </w:rPr>
        <w:t>as she remembers the life of the loved one,</w:t>
      </w:r>
    </w:p>
    <w:p>
      <w:r>
        <w:rPr>
          <w:rFonts w:ascii="Arial" w:hAnsi="Arial" w:eastAsia="Arial"/>
          <w:b w:val="0"/>
          <w:sz w:val="22"/>
        </w:rPr>
        <w:t>that could not be saved,</w:t>
      </w:r>
    </w:p>
    <w:p>
      <w:r>
        <w:rPr>
          <w:rFonts w:ascii="Arial" w:hAnsi="Arial" w:eastAsia="Arial"/>
          <w:b w:val="0"/>
          <w:sz w:val="22"/>
        </w:rPr>
        <w:t>that could not be saved on that fateful day from the sea,</w:t>
      </w:r>
    </w:p>
    <w:p>
      <w:r>
        <w:rPr>
          <w:rFonts w:ascii="Arial" w:hAnsi="Arial" w:eastAsia="Arial"/>
          <w:b w:val="0"/>
          <w:sz w:val="22"/>
        </w:rPr>
        <w:t>and she always remembers the words that he used to say,</w:t>
      </w:r>
    </w:p>
    <w:p>
      <w:r>
        <w:rPr>
          <w:rFonts w:ascii="Arial" w:hAnsi="Arial" w:eastAsia="Arial"/>
          <w:b w:val="0"/>
          <w:sz w:val="22"/>
        </w:rPr>
        <w:t>but she wishes it was not that way,</w:t>
      </w:r>
    </w:p>
    <w:p>
      <w:r>
        <w:rPr>
          <w:rFonts w:ascii="Arial" w:hAnsi="Arial" w:eastAsia="Arial"/>
          <w:b w:val="0"/>
          <w:sz w:val="22"/>
        </w:rPr>
        <w:t>and she remembers the memories,</w:t>
      </w:r>
    </w:p>
    <w:p>
      <w:r>
        <w:rPr>
          <w:rFonts w:ascii="Arial" w:hAnsi="Arial" w:eastAsia="Arial"/>
          <w:b w:val="0"/>
          <w:sz w:val="22"/>
        </w:rPr>
        <w:t>as fresh as they were the day,</w:t>
      </w:r>
    </w:p>
    <w:p>
      <w:r>
        <w:rPr>
          <w:rFonts w:ascii="Arial" w:hAnsi="Arial" w:eastAsia="Arial"/>
          <w:b w:val="0"/>
          <w:sz w:val="22"/>
        </w:rPr>
        <w:t>and she tries and she tries,</w:t>
      </w:r>
    </w:p>
    <w:p>
      <w:r>
        <w:rPr>
          <w:rFonts w:ascii="Arial" w:hAnsi="Arial" w:eastAsia="Arial"/>
          <w:b w:val="0"/>
          <w:sz w:val="22"/>
        </w:rPr>
        <w:t>and she tries to drink herself into an early grave,</w:t>
      </w:r>
    </w:p>
    <w:p>
      <w:r>
        <w:rPr>
          <w:rFonts w:ascii="Arial" w:hAnsi="Arial" w:eastAsia="Arial"/>
          <w:b w:val="0"/>
          <w:sz w:val="22"/>
        </w:rPr>
        <w:t>and how sad it is to see and how painful it must be,</w:t>
      </w:r>
    </w:p>
    <w:p>
      <w:r>
        <w:rPr>
          <w:rFonts w:ascii="Arial" w:hAnsi="Arial" w:eastAsia="Arial"/>
          <w:b w:val="0"/>
          <w:sz w:val="22"/>
        </w:rPr>
        <w:t>because a haunting look is written upon her face,</w:t>
      </w:r>
    </w:p>
    <w:p>
      <w:r>
        <w:rPr>
          <w:rFonts w:ascii="Arial" w:hAnsi="Arial" w:eastAsia="Arial"/>
          <w:b w:val="0"/>
          <w:sz w:val="22"/>
        </w:rPr>
        <w:t>and there is pain,</w:t>
      </w:r>
    </w:p>
    <w:p>
      <w:r>
        <w:rPr>
          <w:rFonts w:ascii="Arial" w:hAnsi="Arial" w:eastAsia="Arial"/>
          <w:b w:val="0"/>
          <w:sz w:val="22"/>
        </w:rPr>
        <w:t>there is anger,</w:t>
      </w:r>
    </w:p>
    <w:p>
      <w:r>
        <w:rPr>
          <w:rFonts w:ascii="Arial" w:hAnsi="Arial" w:eastAsia="Arial"/>
          <w:b w:val="0"/>
          <w:sz w:val="22"/>
        </w:rPr>
        <w:t>there is rage and bitterness,</w:t>
      </w:r>
    </w:p>
    <w:p>
      <w:r>
        <w:rPr>
          <w:rFonts w:ascii="Arial" w:hAnsi="Arial" w:eastAsia="Arial"/>
          <w:b w:val="0"/>
          <w:sz w:val="22"/>
        </w:rPr>
        <w:t>and how horrific her memories,</w:t>
      </w:r>
    </w:p>
    <w:p>
      <w:r>
        <w:rPr>
          <w:rFonts w:ascii="Arial" w:hAnsi="Arial" w:eastAsia="Arial"/>
          <w:b w:val="0"/>
          <w:sz w:val="22"/>
        </w:rPr>
        <w:t>and how cruel is the sea,</w:t>
      </w:r>
    </w:p>
    <w:p>
      <w:r>
        <w:rPr>
          <w:rFonts w:ascii="Arial" w:hAnsi="Arial" w:eastAsia="Arial"/>
          <w:b w:val="0"/>
          <w:sz w:val="22"/>
        </w:rPr>
        <w:t>and in her tears is the water that took her loved one’s life,</w:t>
      </w:r>
    </w:p>
    <w:p>
      <w:r>
        <w:rPr>
          <w:rFonts w:ascii="Arial" w:hAnsi="Arial" w:eastAsia="Arial"/>
          <w:b w:val="0"/>
          <w:sz w:val="22"/>
        </w:rPr>
        <w:t>and the water that contains his last memories.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