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Willing</w:t>
      </w:r>
    </w:p>
    <w:p/>
    <w:p>
      <w:r>
        <w:rPr>
          <w:rFonts w:ascii="Arial" w:hAnsi="Arial" w:eastAsia="Arial"/>
          <w:b w:val="0"/>
          <w:sz w:val="22"/>
        </w:rPr>
        <w:t>Willing the night,</w:t>
      </w:r>
    </w:p>
    <w:p>
      <w:r>
        <w:rPr>
          <w:rFonts w:ascii="Arial" w:hAnsi="Arial" w:eastAsia="Arial"/>
          <w:b w:val="0"/>
          <w:sz w:val="22"/>
        </w:rPr>
        <w:t>to come to scare the day away,</w:t>
      </w:r>
    </w:p>
    <w:p>
      <w:r>
        <w:rPr>
          <w:rFonts w:ascii="Arial" w:hAnsi="Arial" w:eastAsia="Arial"/>
          <w:b w:val="0"/>
          <w:sz w:val="22"/>
        </w:rPr>
        <w:t>and sat at work, with a tired heart,</w:t>
      </w:r>
    </w:p>
    <w:p>
      <w:r>
        <w:rPr>
          <w:rFonts w:ascii="Arial" w:hAnsi="Arial" w:eastAsia="Arial"/>
          <w:b w:val="0"/>
          <w:sz w:val="22"/>
        </w:rPr>
        <w:t>wanting the day to run away,</w:t>
      </w:r>
    </w:p>
    <w:p>
      <w:r>
        <w:rPr>
          <w:rFonts w:ascii="Arial" w:hAnsi="Arial" w:eastAsia="Arial"/>
          <w:b w:val="0"/>
          <w:sz w:val="22"/>
        </w:rPr>
        <w:t>wanting work to finish, and wanting to play,</w:t>
      </w:r>
    </w:p>
    <w:p>
      <w:r>
        <w:rPr>
          <w:rFonts w:ascii="Arial" w:hAnsi="Arial" w:eastAsia="Arial"/>
          <w:b w:val="0"/>
          <w:sz w:val="22"/>
        </w:rPr>
        <w:t>wanting to escape, with an eye on the time,</w:t>
      </w:r>
    </w:p>
    <w:p>
      <w:r>
        <w:rPr>
          <w:rFonts w:ascii="Arial" w:hAnsi="Arial" w:eastAsia="Arial"/>
          <w:b w:val="0"/>
          <w:sz w:val="22"/>
        </w:rPr>
        <w:t>wanting the day to end, without too much stress and strain,</w:t>
      </w:r>
    </w:p>
    <w:p>
      <w:r>
        <w:rPr>
          <w:rFonts w:ascii="Arial" w:hAnsi="Arial" w:eastAsia="Arial"/>
          <w:b w:val="0"/>
          <w:sz w:val="22"/>
        </w:rPr>
        <w:t>and for the day to not drive you insane,</w:t>
      </w:r>
    </w:p>
    <w:p>
      <w:r>
        <w:rPr>
          <w:rFonts w:ascii="Arial" w:hAnsi="Arial" w:eastAsia="Arial"/>
          <w:b w:val="0"/>
          <w:sz w:val="22"/>
        </w:rPr>
        <w:t>wanting happiness, but suffering the boredom,</w:t>
      </w:r>
    </w:p>
    <w:p>
      <w:r>
        <w:rPr>
          <w:rFonts w:ascii="Arial" w:hAnsi="Arial" w:eastAsia="Arial"/>
          <w:b w:val="0"/>
          <w:sz w:val="22"/>
        </w:rPr>
        <w:t>the boredom of the mundane working day,</w:t>
      </w:r>
    </w:p>
    <w:p>
      <w:r>
        <w:rPr>
          <w:rFonts w:ascii="Arial" w:hAnsi="Arial" w:eastAsia="Arial"/>
          <w:b w:val="0"/>
          <w:sz w:val="22"/>
        </w:rPr>
        <w:t>wanting pleasure instead of pain,</w:t>
      </w:r>
    </w:p>
    <w:p>
      <w:r>
        <w:rPr>
          <w:rFonts w:ascii="Arial" w:hAnsi="Arial" w:eastAsia="Arial"/>
          <w:b w:val="0"/>
          <w:sz w:val="22"/>
        </w:rPr>
        <w:t>as the time it ticks far too slowly bye,</w:t>
      </w:r>
    </w:p>
    <w:p>
      <w:r>
        <w:rPr>
          <w:rFonts w:ascii="Arial" w:hAnsi="Arial" w:eastAsia="Arial"/>
          <w:b w:val="0"/>
          <w:sz w:val="22"/>
        </w:rPr>
        <w:t>and the hands turn as if in slow motion,</w:t>
      </w:r>
    </w:p>
    <w:p>
      <w:r>
        <w:rPr>
          <w:rFonts w:ascii="Arial" w:hAnsi="Arial" w:eastAsia="Arial"/>
          <w:b w:val="0"/>
          <w:sz w:val="22"/>
        </w:rPr>
        <w:t>a nine to five torture, that drives you insane,</w:t>
      </w:r>
    </w:p>
    <w:p>
      <w:r>
        <w:rPr>
          <w:rFonts w:ascii="Arial" w:hAnsi="Arial" w:eastAsia="Arial"/>
          <w:b w:val="0"/>
          <w:sz w:val="22"/>
        </w:rPr>
        <w:t>as you sit staring far too often into space,</w:t>
      </w:r>
    </w:p>
    <w:p>
      <w:r>
        <w:rPr>
          <w:rFonts w:ascii="Arial" w:hAnsi="Arial" w:eastAsia="Arial"/>
          <w:b w:val="0"/>
          <w:sz w:val="22"/>
        </w:rPr>
        <w:t>not able to concentrate,</w:t>
      </w:r>
    </w:p>
    <w:p>
      <w:r>
        <w:rPr>
          <w:rFonts w:ascii="Arial" w:hAnsi="Arial" w:eastAsia="Arial"/>
          <w:b w:val="0"/>
          <w:sz w:val="22"/>
        </w:rPr>
        <w:t>and definitely not able to enjoy your day.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