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Will you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You said you had something to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asked you once,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asked you twice,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just looked at me with those gorgeous blue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 looked briefly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before turning back to look at me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asked me will you marry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smile lit up my face and well what could I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could I say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that feeling was bursting inside me of such intensity,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already knew the answer,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already knew the answer,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knew,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knew,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was such bliss inside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such happiness,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such waves of sensation,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was like a million’s dreams had come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million dreams had come true all at once,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beautiful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beautiful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those eyes so blue,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eyes so blue,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beautiful you looked to me with your black hair,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dressed so gorgeously,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impeccably in a summer dress that truly suited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 stood looking into your beautiful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at your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such a happy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happy face with a smile a mile wide,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beautiful happy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someone that I had loved for a long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stood before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that question having just left your lips,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who mean everything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who are so wonderful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who are so magical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who are so fantastical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who know me inside 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inside out and all about,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beautiful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stood there and was open mouthed,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 happiest of men,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will you marry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will you marry me you said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will you marry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my face lit up with a smile,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smile a mile wide,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that feeling as I looked at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you had said was unexpected,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was lost for words,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was left open mouthed,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left just staring at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just staring at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beautiful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teardrops from my eyes began to fall,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if rain from the heavenly skies,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teardrops from my eyes began to fall,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if rain from the heavenly skies,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asked you to say it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tears ran down my cheeks,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they did, I thought to myself is it true?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for a split second I thought to myself,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if it was as if a miracle that might disappear,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before my eyes, as if you might think twice,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held my gaze lovingly,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tears came into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our tears fell together as if raindrops,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falling from the heavenly skies,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looked at you, I looked at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knew,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knew the answer,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after taking a deep breath I replied,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will,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will marry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 of course I will marry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you, you threw your arms around me and kissed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was as if the warmth of a million suns,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were shining upon me all at once,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all at once as I held you and I looked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 looked at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our tears streaming down my cheeks and yours,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your eyes sparkled like diamonds,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held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looked into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such intensity,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such intensity there was,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such love and passion in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 cannot describe,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repeated happily,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will marry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smiled brighter,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shouted in excitement with such joy,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you cried,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tears of joy continued to fall,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your eyes and mine,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our tears they began to fall together,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amidst the beaming smiles,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our tears began to fall,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began to fall, as if rain from the heavenly skies.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