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Will we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Will we,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we ever see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we ever see the end of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we,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what a great struggle there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fighting for jobs,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fighting for jobs more than we used to in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incredible how many people are employed,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make weapons and to fight,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now, what a better world it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humanity was employed more peacefully,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was no war in sight.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