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Wilful and wanton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Wilful and wanton is the destruction that you have caused,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greed and hate,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continued without a pause,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it eating you up from the inside,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striking out, like a rebel without a cause,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the vitriolic words, you spew echoing so hollow,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empty from your shallow soul,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does it take, to change your mentality,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with so stubborn and reckless a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the world would rather not know.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have you never loved, and have you never truly felt,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have you never experienced true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it seems,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just a shell of a human with bad intent,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Earth is poisoned by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veracity for harm,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I wish I could disown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Earth would be better off without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with so little wit and intellect,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and more evil, more evil than charm.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