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Wilderness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Wilderness,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brief silence,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shade,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sound of birds,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smell of flowers upon the longest of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earliest of the hours,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wait for your call, and whilst the time passes,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take in it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take in its beauty, and I sit in the sunshine rays,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hear your voice from far off,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your tune, the minutes I while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are effervescent, and with a wanton beguiling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await your news expectantly,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hoping for the happiest of days.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