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Wilderness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Wilderness,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little to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 wind does not care to listen anyway.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Wilderness,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little to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fluffy clouds on a sunny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wilderness,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beautiful sunshine and clouds drifting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drifting to the sea and beyond,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sea as calm as a pond,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thoughts are as disparate as they come,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am of such mixed emotions about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with you and my feelings I am unsure where to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unsure,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what I know of you is mixed and not what I should feel,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wish to be happy, and I am not truly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wish,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wish it was so,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waited and I cogitated,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were so up and down in your emotions,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your emotions that I could not really know,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changed like the wind,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you ever fluctuating,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heart how it suffered with the agonies that it did bring,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my heart wished for calm,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there seemed no possibility with your deliberating,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deliberating,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drove me crazy,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was no better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than without,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want to tear my hair 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scream and shout,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want to jump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down in frustration,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find irritation comes too easily,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is not the way it should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am stuck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stuck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love you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cannot reconcile your seeming wiles,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cannot fathom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figure you 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truly should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say you want one 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then you say you want another,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often I am left,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 tear in my eye,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mild despair,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cannot see the end to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though, I wish for the 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 thought of leaving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a hard thing to think of,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such a difficult 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know you love me too,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what am I to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am I to do?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