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Wild is your heart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Wild is your heart, but you are never there.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Wild is your heart and you are here,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there and everywhere,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skipping over the mountains without a care,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changing shape and form in the cold,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 the warm air,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yes, little cloud, how I wish I was you,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floating free, floating free and without a care.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